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9DE7F" w14:textId="77777777" w:rsidR="00A3758D" w:rsidRDefault="00A3758D">
      <w:pPr>
        <w:autoSpaceDE w:val="0"/>
        <w:autoSpaceDN w:val="0"/>
        <w:spacing w:after="78" w:line="220" w:lineRule="exact"/>
      </w:pPr>
    </w:p>
    <w:p w14:paraId="49E9874D" w14:textId="77777777" w:rsidR="00A3758D" w:rsidRPr="00BA7D10" w:rsidRDefault="00BA7D10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1EF874A9" w14:textId="77777777" w:rsidR="00A3758D" w:rsidRPr="00BA7D10" w:rsidRDefault="00FB11B7">
      <w:pPr>
        <w:autoSpaceDE w:val="0"/>
        <w:autoSpaceDN w:val="0"/>
        <w:spacing w:before="1390" w:after="0" w:line="230" w:lineRule="auto"/>
        <w:ind w:right="386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……………………..</w:t>
      </w:r>
    </w:p>
    <w:p w14:paraId="5D907FAB" w14:textId="77777777" w:rsidR="00F24836" w:rsidRDefault="00F24836" w:rsidP="00F24836">
      <w:pPr>
        <w:tabs>
          <w:tab w:val="left" w:pos="6332"/>
        </w:tabs>
        <w:autoSpaceDE w:val="0"/>
        <w:autoSpaceDN w:val="0"/>
        <w:spacing w:before="1436" w:after="326" w:line="230" w:lineRule="auto"/>
        <w:ind w:left="2816"/>
        <w:rPr>
          <w:rFonts w:ascii="Times New Roman" w:eastAsia="Times New Roman" w:hAnsi="Times New Roman"/>
          <w:color w:val="000000"/>
          <w:w w:val="102"/>
          <w:sz w:val="20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t>,,,,,,,,,,,,,,,,,,,,,,,,,,,,,,,,,,,,,,,,,,,,,,,.</w:t>
      </w:r>
    </w:p>
    <w:p w14:paraId="5E81669B" w14:textId="0B7EA67B" w:rsidR="00A3758D" w:rsidRPr="00FD5234" w:rsidRDefault="00BA7D10" w:rsidP="00F24836">
      <w:pPr>
        <w:tabs>
          <w:tab w:val="left" w:pos="6332"/>
        </w:tabs>
        <w:autoSpaceDE w:val="0"/>
        <w:autoSpaceDN w:val="0"/>
        <w:spacing w:before="1436" w:after="326" w:line="230" w:lineRule="auto"/>
        <w:ind w:left="2816"/>
        <w:rPr>
          <w:lang w:val="ru-RU"/>
        </w:rPr>
      </w:pPr>
      <w:bookmarkStart w:id="0" w:name="_GoBack"/>
      <w:bookmarkEnd w:id="0"/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FD5234">
        <w:rPr>
          <w:lang w:val="ru-RU"/>
        </w:rPr>
        <w:br/>
      </w:r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2392525)</w:t>
      </w:r>
    </w:p>
    <w:p w14:paraId="254A2479" w14:textId="77777777" w:rsidR="00A3758D" w:rsidRPr="00FD5234" w:rsidRDefault="00BA7D10">
      <w:pPr>
        <w:autoSpaceDE w:val="0"/>
        <w:autoSpaceDN w:val="0"/>
        <w:spacing w:before="166" w:after="0" w:line="262" w:lineRule="auto"/>
        <w:ind w:left="3312" w:right="3744"/>
        <w:jc w:val="center"/>
        <w:rPr>
          <w:lang w:val="ru-RU"/>
        </w:rPr>
      </w:pP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FD5234">
        <w:rPr>
          <w:lang w:val="ru-RU"/>
        </w:rPr>
        <w:br/>
      </w: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14:paraId="2865F978" w14:textId="77777777" w:rsidR="00A3758D" w:rsidRPr="00BA7D10" w:rsidRDefault="00BA7D10">
      <w:pPr>
        <w:autoSpaceDE w:val="0"/>
        <w:autoSpaceDN w:val="0"/>
        <w:spacing w:before="670" w:after="0" w:line="262" w:lineRule="auto"/>
        <w:ind w:left="2160" w:right="2592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для 4 класса начального общего образования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14:paraId="6B203D51" w14:textId="77777777" w:rsidR="00A3758D" w:rsidRPr="00BA7D10" w:rsidRDefault="00BA7D10">
      <w:pPr>
        <w:autoSpaceDE w:val="0"/>
        <w:autoSpaceDN w:val="0"/>
        <w:spacing w:before="2112" w:after="0" w:line="262" w:lineRule="auto"/>
        <w:ind w:left="6740" w:hanging="172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Составит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>ель: …………………………..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14:paraId="4EDD4CA1" w14:textId="77777777" w:rsidR="00A3758D" w:rsidRPr="00BA7D10" w:rsidRDefault="00FB11B7">
      <w:pPr>
        <w:autoSpaceDE w:val="0"/>
        <w:autoSpaceDN w:val="0"/>
        <w:spacing w:before="2830" w:after="0" w:line="230" w:lineRule="auto"/>
        <w:ind w:right="443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……..</w:t>
      </w:r>
      <w:r w:rsidR="00BA7D10"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14:paraId="1AD18E3D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880" w:bottom="504" w:left="1440" w:header="720" w:footer="720" w:gutter="0"/>
          <w:cols w:space="720" w:equalWidth="0">
            <w:col w:w="9580" w:space="0"/>
          </w:cols>
          <w:docGrid w:linePitch="360"/>
        </w:sectPr>
      </w:pPr>
    </w:p>
    <w:p w14:paraId="744A7427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6756ECA2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0CC0F56C" w14:textId="77777777" w:rsidR="00A3758D" w:rsidRPr="00BA7D10" w:rsidRDefault="00BA7D10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6193D94B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000400C5" w14:textId="77777777" w:rsidR="00A3758D" w:rsidRPr="00BA7D10" w:rsidRDefault="00BA7D10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349E35F9" w14:textId="77777777" w:rsidR="00A3758D" w:rsidRPr="00BA7D10" w:rsidRDefault="00BA7D1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348951F9" w14:textId="77777777" w:rsidR="00A3758D" w:rsidRPr="00BA7D10" w:rsidRDefault="00BA7D10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131A8DD2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BA7D10">
        <w:rPr>
          <w:lang w:val="ru-RU"/>
        </w:rPr>
        <w:tab/>
      </w:r>
      <w:r w:rsidR="00792495">
        <w:rPr>
          <w:lang w:val="ru-RU"/>
        </w:rPr>
        <w:t xml:space="preserve">В соответствии с региональным Учебным планом на изучение литературного чтения в 4 классе 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 68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>асов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7CBF70A3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57512060" w14:textId="77777777" w:rsidR="00A3758D" w:rsidRPr="00BA7D10" w:rsidRDefault="00BA7D10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5E53EE8C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4F34B5F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149F658A" w14:textId="77777777" w:rsidR="00A3758D" w:rsidRPr="00BA7D10" w:rsidRDefault="00BA7D10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4207136F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4815AEC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14:paraId="1189E229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71B5EAE0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6B00851D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DFF9F8D" w14:textId="77777777" w:rsidR="00A3758D" w:rsidRPr="00BA7D10" w:rsidRDefault="00BA7D10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22989AFF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537EFA02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494A029B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3752D305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7F763111" w14:textId="77777777" w:rsidR="00A3758D" w:rsidRPr="00BA7D10" w:rsidRDefault="00BA7D10">
      <w:pPr>
        <w:autoSpaceDE w:val="0"/>
        <w:autoSpaceDN w:val="0"/>
        <w:spacing w:before="346" w:after="0" w:line="27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Родине, героические страницы истории.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 (по выбору, не менее четырёх, например произведения И. С. Никитина, Н. М.  Языкова, С. Т.  Романовского, А. Т.  Твардовского, М. </w:t>
      </w:r>
    </w:p>
    <w:p w14:paraId="7445599A" w14:textId="77777777" w:rsidR="00A3758D" w:rsidRPr="00BA7D10" w:rsidRDefault="00BA7D10">
      <w:pPr>
        <w:autoSpaceDE w:val="0"/>
        <w:autoSpaceDN w:val="0"/>
        <w:spacing w:before="70" w:after="0" w:line="286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М. Пришвина, С. Д. Дрожжина, В. М. Пескова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 в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14:paraId="238B4FAD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14:paraId="327C5486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 (устное народное творчество)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</w:t>
      </w:r>
    </w:p>
    <w:p w14:paraId="66C366C1" w14:textId="77777777" w:rsidR="00A3758D" w:rsidRPr="00BA7D10" w:rsidRDefault="00BA7D1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Культурное значение фольклора для появления художественной литературы. Малые жанры фольклора (назначение,   сравнение,   классификация).   Собиратели   фольклора (А. Н. Афанасьев, В.</w:t>
      </w:r>
    </w:p>
    <w:p w14:paraId="7149DE4A" w14:textId="77777777" w:rsidR="00A3758D" w:rsidRPr="00BA7D10" w:rsidRDefault="00BA7D1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39E1B777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  обладал).   Средства 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2348305E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  А.  С.  Пушкина  в  стихах:  «Сказка  о  мёртвой царевне и о семи богатырях». Фольклорная основа авторской сказки. Положительные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отрицательные герои, волшебные помощники, язык авторской сказки.</w:t>
      </w:r>
    </w:p>
    <w:p w14:paraId="23743B59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И. А. Крылова.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3D159DD3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М. Ю. Лермонтова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</w:t>
      </w:r>
    </w:p>
    <w:p w14:paraId="01546EFD" w14:textId="77777777" w:rsidR="00A3758D" w:rsidRPr="00BA7D10" w:rsidRDefault="00BA7D10">
      <w:pPr>
        <w:autoSpaceDE w:val="0"/>
        <w:autoSpaceDN w:val="0"/>
        <w:spacing w:before="70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Переносное значение   слов   в   метафоре. Метафора   в   стихотворениях М. Ю. Лермонтова.</w:t>
      </w:r>
    </w:p>
    <w:p w14:paraId="1F329064" w14:textId="77777777" w:rsidR="00A3758D" w:rsidRPr="00BA7D10" w:rsidRDefault="00BA7D10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  М.  Ю.   Лермонтова,   П.  П.  Ершова,   П. П. Бажова, С. Т. Аксакова, С.  Я.  Маршака и др.). Связь литературной сказки с фольклорной: народная речь —</w:t>
      </w:r>
    </w:p>
    <w:p w14:paraId="71DA13CF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40" w:bottom="372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5636DC7A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11B528B0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особенность авторской сказки. Иллюстрации в сказке: назначение, особенности.</w:t>
      </w:r>
    </w:p>
    <w:p w14:paraId="6DE69EC8" w14:textId="77777777" w:rsidR="00A3758D" w:rsidRPr="00BA7D10" w:rsidRDefault="00BA7D10">
      <w:pPr>
        <w:autoSpaceDE w:val="0"/>
        <w:autoSpaceDN w:val="0"/>
        <w:spacing w:before="190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творчестве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Х— ХХ веков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 Лирика,  лирические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</w:p>
    <w:p w14:paraId="43665D5C" w14:textId="77777777" w:rsidR="00A3758D" w:rsidRPr="00BA7D10" w:rsidRDefault="00BA7D10">
      <w:pPr>
        <w:autoSpaceDE w:val="0"/>
        <w:autoSpaceDN w:val="0"/>
        <w:spacing w:before="7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Некрасов,  И.  А.   Бунин,  А.  А.   Блок,  К.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49187241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</w:t>
      </w:r>
    </w:p>
    <w:p w14:paraId="49E40DAA" w14:textId="77777777" w:rsidR="00A3758D" w:rsidRPr="00BA7D10" w:rsidRDefault="00BA7D10">
      <w:pPr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реальных жизненных ситуаций в создании рассказа, повести. Отрывки из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4CED1BBB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животных и родной природе.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трёх авторов): на  примере произведений  А. И.   Куприна,  В.  П.   Астафьева, К. Г. Паустовско</w:t>
      </w:r>
      <w:r w:rsidR="004B1469">
        <w:rPr>
          <w:rFonts w:ascii="Times New Roman" w:eastAsia="Times New Roman" w:hAnsi="Times New Roman"/>
          <w:color w:val="000000"/>
          <w:sz w:val="24"/>
          <w:lang w:val="ru-RU"/>
        </w:rPr>
        <w:t xml:space="preserve">го, М. М. Пришвина,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14:paraId="3F4DC121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Тематика произведений о детях, их жизни, играх и занятиях,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24F6F3EB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Пьеса.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жанр  драматического  произведения. Пьеса и сказка: драматическое и эпическое произведения. Авторские ремарки: назначение, содержание.</w:t>
      </w:r>
    </w:p>
    <w:p w14:paraId="30F84B8C" w14:textId="77777777" w:rsidR="00A3758D" w:rsidRPr="00BA7D10" w:rsidRDefault="00BA7D10">
      <w:pPr>
        <w:autoSpaceDE w:val="0"/>
        <w:autoSpaceDN w:val="0"/>
        <w:spacing w:before="190" w:after="0" w:line="278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 М. Зощенко, В.  Ю. Драгунского, Н. Н. Носова, В. 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40771725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Янссон и др. (по выбору). Приключенческая литература: произведения Дж. Свифта, Марка Твена. </w:t>
      </w:r>
    </w:p>
    <w:p w14:paraId="33BFC5C0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 культура   (работа   с   детской   книгой и справочной литературой)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Польза чтения и книги: книга — друг и учитель. Правила читателя и способы выбора книги (тематический, систематический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5F123263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668" w:bottom="96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5823DF6C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733F1BCE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571AAB6A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52EEBD5" w14:textId="77777777" w:rsidR="00A3758D" w:rsidRPr="00BA7D10" w:rsidRDefault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41A1A8D" w14:textId="77777777" w:rsidR="00A3758D" w:rsidRPr="00BA7D10" w:rsidRDefault="00BA7D10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8797AB3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4764F8F2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7AF468A" w14:textId="77777777" w:rsidR="00A3758D" w:rsidRPr="00BA7D10" w:rsidRDefault="00BA7D10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6A31E1D0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16B0E5EC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1B713DCB" w14:textId="77777777" w:rsidR="00A3758D" w:rsidRPr="00BA7D10" w:rsidRDefault="00BA7D10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25C4AEB" w14:textId="77777777" w:rsidR="00A3758D" w:rsidRPr="00BA7D10" w:rsidRDefault="00BA7D10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9B2FFBA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33093AB1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041D7404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78F87D83" w14:textId="77777777" w:rsidR="00A3758D" w:rsidRPr="00BA7D10" w:rsidRDefault="00BA7D1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6FF4166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020C6B8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185C221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73754CA5" w14:textId="77777777" w:rsidR="00A3758D" w:rsidRPr="00BA7D10" w:rsidRDefault="00BA7D1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760A52EB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51C00AE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1E52B7B4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665E3979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47CFC2EE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0875F47D" w14:textId="77777777" w:rsidR="00A3758D" w:rsidRPr="00BA7D10" w:rsidRDefault="00BA7D10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30311296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65A2E0A7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3491508B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5CBB139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325AB18C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C5A1988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07924FCD" w14:textId="77777777" w:rsidR="00A3758D" w:rsidRPr="00BA7D10" w:rsidRDefault="00BA7D10">
      <w:pPr>
        <w:autoSpaceDE w:val="0"/>
        <w:autoSpaceDN w:val="0"/>
        <w:spacing w:before="190" w:after="0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130C1356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514E95FE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4EDD239D" w14:textId="77777777" w:rsidR="00A3758D" w:rsidRPr="00BA7D10" w:rsidRDefault="00BA7D1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14AC1EEC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2A2AF1E4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4C8E8D79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13D6260A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197E0143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1203209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1D05EBA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072DC18E" w14:textId="77777777" w:rsidR="00A3758D" w:rsidRPr="00BA7D10" w:rsidRDefault="00A3758D">
      <w:pPr>
        <w:autoSpaceDE w:val="0"/>
        <w:autoSpaceDN w:val="0"/>
        <w:spacing w:after="90" w:line="220" w:lineRule="exact"/>
        <w:rPr>
          <w:lang w:val="ru-RU"/>
        </w:rPr>
      </w:pPr>
    </w:p>
    <w:p w14:paraId="0167294D" w14:textId="77777777" w:rsidR="00A3758D" w:rsidRPr="00BA7D10" w:rsidRDefault="00BA7D10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6DA811BD" w14:textId="77777777" w:rsidR="00A3758D" w:rsidRPr="00BA7D10" w:rsidRDefault="00BA7D10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63BD644A" w14:textId="77777777" w:rsidR="00A3758D" w:rsidRPr="00BA7D10" w:rsidRDefault="00BA7D10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73BD4E29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406C6E9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1ADB355B" w14:textId="77777777" w:rsidR="00A3758D" w:rsidRPr="00BA7D10" w:rsidRDefault="00BA7D10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669A94C3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5349D93A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531F5E7C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7578A1C5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2FE303E5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33192F73" w14:textId="77777777" w:rsidR="00A3758D" w:rsidRPr="00BA7D10" w:rsidRDefault="00BA7D10">
      <w:pPr>
        <w:autoSpaceDE w:val="0"/>
        <w:autoSpaceDN w:val="0"/>
        <w:spacing w:before="324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683E1EA6" w14:textId="77777777" w:rsidR="00A3758D" w:rsidRPr="00BA7D10" w:rsidRDefault="00BA7D10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22AB846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BEC1379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1AB3CBB9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7E9B259C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20FED4B9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6B338B34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33704D77" w14:textId="77777777" w:rsidR="00A3758D" w:rsidRPr="00BA7D10" w:rsidRDefault="00BA7D10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658A691" w14:textId="77777777" w:rsidR="00A3758D" w:rsidRPr="00BA7D10" w:rsidRDefault="00BA7D1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в четвёртом классе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41FB0ECC" w14:textId="77777777" w:rsidR="00A3758D" w:rsidRPr="00BA7D10" w:rsidRDefault="00BA7D10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57738758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интерес  и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061C0FA4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7D90C3CB" w14:textId="77777777" w:rsidR="00A3758D" w:rsidRPr="00BA7D10" w:rsidRDefault="00BA7D1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35B42BF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5 стихотворений в соответствии с изученной тематикой произведений;</w:t>
      </w:r>
    </w:p>
    <w:p w14:paraId="5C06BDA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09A6883D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54C53419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2C6C75CE" w14:textId="77777777" w:rsidR="00A3758D" w:rsidRPr="00BA7D10" w:rsidRDefault="00BA7D10">
      <w:pPr>
        <w:autoSpaceDE w:val="0"/>
        <w:autoSpaceDN w:val="0"/>
        <w:spacing w:before="190" w:after="0" w:line="262" w:lineRule="auto"/>
        <w:ind w:right="864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7F027B1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332F928F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431648F2" w14:textId="77777777" w:rsidR="00A3758D" w:rsidRPr="00BA7D10" w:rsidRDefault="00BA7D10">
      <w:pPr>
        <w:autoSpaceDE w:val="0"/>
        <w:autoSpaceDN w:val="0"/>
        <w:spacing w:before="192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48F95351" w14:textId="77777777" w:rsidR="00A3758D" w:rsidRPr="00BA7D10" w:rsidRDefault="00BA7D10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1FFE1761" w14:textId="77777777" w:rsidR="00A3758D" w:rsidRPr="00BA7D10" w:rsidRDefault="00BA7D10">
      <w:pPr>
        <w:autoSpaceDE w:val="0"/>
        <w:autoSpaceDN w:val="0"/>
        <w:spacing w:before="19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71D3AC9E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60921512" w14:textId="77777777" w:rsidR="00A3758D" w:rsidRPr="00BA7D10" w:rsidRDefault="00BA7D10">
      <w:pPr>
        <w:autoSpaceDE w:val="0"/>
        <w:autoSpaceDN w:val="0"/>
        <w:spacing w:before="238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5F3F2E20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норм русского литературного языка (норм произношения, словоупотребления,  грамматики);  устно и письменно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формулировать простые выводы на основе прослушанного/прочитанного текста, подтверждать свой ответ примерами из текста;</w:t>
      </w:r>
    </w:p>
    <w:p w14:paraId="15D9729F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520EEDF1" w14:textId="77777777" w:rsidR="00A3758D" w:rsidRPr="00BA7D10" w:rsidRDefault="00BA7D10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14:paraId="21CB0886" w14:textId="77777777" w:rsidR="00A3758D" w:rsidRPr="00BA7D10" w:rsidRDefault="00BA7D10">
      <w:pPr>
        <w:autoSpaceDE w:val="0"/>
        <w:autoSpaceDN w:val="0"/>
        <w:spacing w:before="190" w:after="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заданную тему по содержанию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0512CB95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76" w:bottom="492" w:left="1086" w:header="720" w:footer="720" w:gutter="0"/>
          <w:cols w:space="720" w:equalWidth="0">
            <w:col w:w="10038" w:space="0"/>
          </w:cols>
          <w:docGrid w:linePitch="360"/>
        </w:sectPr>
      </w:pPr>
    </w:p>
    <w:p w14:paraId="3D18D0DF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7C11C842" w14:textId="77777777" w:rsidR="00A3758D" w:rsidRPr="00BA7D10" w:rsidRDefault="00BA7D10">
      <w:pPr>
        <w:autoSpaceDE w:val="0"/>
        <w:autoSpaceDN w:val="0"/>
        <w:spacing w:after="0" w:line="329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справочную литературу, включая ресурсы сети Интернет (в условиях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14:paraId="513C9698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14:paraId="1C6A208F" w14:textId="77777777" w:rsidR="00A3758D" w:rsidRPr="00BA7D10" w:rsidRDefault="00A3758D">
      <w:pPr>
        <w:autoSpaceDE w:val="0"/>
        <w:autoSpaceDN w:val="0"/>
        <w:spacing w:after="64" w:line="220" w:lineRule="exact"/>
        <w:rPr>
          <w:lang w:val="ru-RU"/>
        </w:rPr>
      </w:pPr>
    </w:p>
    <w:p w14:paraId="2E6FD189" w14:textId="77777777" w:rsidR="00A3758D" w:rsidRDefault="00BA7D1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1801"/>
        <w:gridCol w:w="528"/>
        <w:gridCol w:w="1030"/>
        <w:gridCol w:w="1275"/>
        <w:gridCol w:w="994"/>
        <w:gridCol w:w="5811"/>
        <w:gridCol w:w="993"/>
        <w:gridCol w:w="1134"/>
        <w:gridCol w:w="1559"/>
        <w:gridCol w:w="142"/>
      </w:tblGrid>
      <w:tr w:rsidR="00AD5552" w:rsidRPr="00AD5552" w14:paraId="55716082" w14:textId="77777777" w:rsidTr="006A2FF5">
        <w:trPr>
          <w:gridAfter w:val="1"/>
          <w:wAfter w:w="142" w:type="dxa"/>
          <w:trHeight w:hRule="exact" w:val="387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64878" w14:textId="77777777" w:rsidR="00AD5552" w:rsidRDefault="00AD555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6D2F2" w14:textId="77777777" w:rsidR="00AD5552" w:rsidRPr="00BA7D10" w:rsidRDefault="00AD5552">
            <w:pPr>
              <w:autoSpaceDE w:val="0"/>
              <w:autoSpaceDN w:val="0"/>
              <w:spacing w:before="78" w:after="0" w:line="247" w:lineRule="auto"/>
              <w:ind w:left="72" w:right="672"/>
              <w:jc w:val="both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B678653" w14:textId="77777777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2D98F406" w14:textId="77777777" w:rsidR="00AD5552" w:rsidRPr="00AD5552" w:rsidRDefault="00AD5552" w:rsidP="00AD555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 w:rsidRPr="00AD5552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Дата изучения</w:t>
            </w:r>
          </w:p>
        </w:tc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643CC" w14:textId="77777777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F3DD19" w14:textId="77777777" w:rsidR="00AD5552" w:rsidRPr="00BA543A" w:rsidRDefault="00AD5552" w:rsidP="00AD555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и формы контроля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B75E8D0" w14:textId="77777777" w:rsidR="00AD5552" w:rsidRPr="00AD5552" w:rsidRDefault="00AD5552" w:rsidP="005E1FC3">
            <w:pPr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AD5552" w:rsidRPr="00AD5552" w14:paraId="15F5675B" w14:textId="77777777" w:rsidTr="006A2FF5">
        <w:trPr>
          <w:gridAfter w:val="1"/>
          <w:wAfter w:w="142" w:type="dxa"/>
          <w:trHeight w:val="684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90391C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EBD7DE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51A51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F77E2" w14:textId="77777777" w:rsidR="00AD5552" w:rsidRPr="00AD5552" w:rsidRDefault="00AD5552" w:rsidP="00DB655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F6E6A8" w14:textId="77777777" w:rsidR="00AD5552" w:rsidRDefault="00AD5552" w:rsidP="00AD5552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п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ракт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ические 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работы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FB6E6E" w14:textId="77777777" w:rsidR="00AD5552" w:rsidRPr="00AD5552" w:rsidRDefault="00AD5552" w:rsidP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</w:p>
        </w:tc>
        <w:tc>
          <w:tcPr>
            <w:tcW w:w="58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86308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8BE120" w14:textId="77777777" w:rsidR="00AD5552" w:rsidRPr="00AD5552" w:rsidRDefault="00AD5552" w:rsidP="00DB655D">
            <w:pPr>
              <w:rPr>
                <w:lang w:val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4883CF" w14:textId="77777777" w:rsidR="00AD5552" w:rsidRPr="00AD5552" w:rsidRDefault="00AD5552" w:rsidP="005E1FC3">
            <w:pPr>
              <w:rPr>
                <w:lang w:val="ru-RU"/>
              </w:rPr>
            </w:pPr>
          </w:p>
        </w:tc>
      </w:tr>
      <w:tr w:rsidR="00AD5552" w:rsidRPr="003A023F" w14:paraId="7A83A356" w14:textId="77777777" w:rsidTr="006A2FF5">
        <w:trPr>
          <w:trHeight w:hRule="exact" w:val="936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AC8A8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08A28" w14:textId="77777777" w:rsidR="00AD5552" w:rsidRPr="00BA7D10" w:rsidRDefault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0F20E" w14:textId="77777777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2E58A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D2E6" w14:textId="77777777" w:rsidR="00AD5552" w:rsidRPr="001272D9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38D76" w14:textId="77777777" w:rsidR="00AD5552" w:rsidRPr="001272D9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9B6C" w14:textId="77777777" w:rsidR="00AD5552" w:rsidRPr="003A023F" w:rsidRDefault="00AD5552" w:rsidP="00EC6E0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страницы истории родной страны — тема фольклорных и авторских произведений (не менее четырёх по выбору), объяснение пословицы «Родной свой край делами прославляй»;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Восприятие на слух поэтических и прозаических произведений, выражающих нравственно-этические понятия: любовь к Отчизне, родной земле. Например, Н. М. Языков «Мой друг! Что может быть милей…», А. Т. Твардовский «О родине большой и малой», А. В. Жигулин «О, Родина! В неярком блеске…»,  С. Д. Дрожжин «Родине». Учебный диалог: обсуждение проблемы «Понятие Родины для каждого из нас», объяснение своей позиции с приведением примеров из текстов, раскрытие смысла пословиц о Родине, соотнесение их с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прослушанными/прочитанными произведениями;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Чтение произведений о героях России  Например, С. Т. Романовский «Ледовое побоище», Н. П.</w:t>
            </w:r>
          </w:p>
          <w:p w14:paraId="52853083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Кончаловская  «Слово о побоище Ледовом», историческая песня «Кузьма Минин и Дмитрий Пожарский во главе ополчения», Ф. Н. Глинка «Солдатская песня» и другие произведения;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автора, наблюдение и рассматривание иллюстраций и репродукций картин (например, П. Д. Корин «Александр Невский», И. С. Глазунов «Дмитрий Донской»), соотнесение их сюжета с соответствующими фрагментами текста: озаглавливание;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защитниках Отечества, подготовка монологического высказывания, составление письменного высказывания на основе прочитанного/прослушанного текста (не менее 10 предложений);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произведений, относящихся к одной теме, но разным жанрам (рассказ,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стихотворение, народная и авторская песня);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народном подвиге в Великой Отечественной войне: Р. И. Рождественский «Если б камни могли говорить…», «Реквием», Е. А. Благинина «Папе на фронте» и др.; </w:t>
            </w:r>
          </w:p>
          <w:p w14:paraId="5AA2E6DC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проблемного вопроса «Почему говорят, что День Победы — это „радость со слезами на глазах“?», осознание нравственно-этических понятий «поступок», «подвиг»;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чтении, соблюдение интонационного рисунка (пауз, темпа, ритма, логических ударений)в соответствии с особенностями текста для передачи эмоционального настроя произведения; Поиск и слушание песен о войне (поиск информации об авторе слов, композиторе) на контролируемых ресурсах сети Интернет;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Учить наизусть стихотворения о Родине (по выбору);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Группо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вая работа: коллективный проект</w:t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подготовка сообщения об известном человеке своего края;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цели выразительного исполнения и работы с текстом;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предвидеть их в предстоящей работе.</w:t>
            </w:r>
          </w:p>
          <w:p w14:paraId="367F6B87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Читать отрывки из 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ревнерусских летописей, </w:t>
            </w: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жития Сергия Радонежского. Находить в тексте летописи данные о различных исторических фактах. Сравнивать текст летописи с художественным текстом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4CD935" w14:textId="77777777" w:rsidR="00AD5552" w:rsidRDefault="00AD5552" w:rsidP="00E9204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0C35A4D1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Контрольная работа;</w:t>
            </w:r>
          </w:p>
          <w:p w14:paraId="0100A23F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05D06D5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Практическая работа;</w:t>
            </w:r>
          </w:p>
          <w:p w14:paraId="5BDBD8D8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Тестирование;</w:t>
            </w:r>
          </w:p>
          <w:p w14:paraId="1C1AB60B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Самооценка с ис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пользованием «Оценочного листа».</w:t>
            </w:r>
          </w:p>
          <w:p w14:paraId="47C67E71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24ED829B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46B827B6" w14:textId="77777777" w:rsidR="00AD5552" w:rsidRPr="003A023F" w:rsidRDefault="00AD5552" w:rsidP="005E1F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83BD3" w14:textId="77777777" w:rsidR="00AD5552" w:rsidRPr="003A023F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7BC4CC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39BA53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3ADD181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4B030D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EC0E49B" w14:textId="77777777" w:rsidR="00AD5552" w:rsidRPr="003A023F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0F1B2C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925367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96903F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E28CE6D" w14:textId="77777777" w:rsidR="00AD5552" w:rsidRPr="003A023F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840A16" w14:textId="77777777" w:rsidR="00AD5552" w:rsidRPr="003A023F" w:rsidRDefault="00AD5552" w:rsidP="00BA7D10">
            <w:pPr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Style w:val="aff8"/>
                <w:rFonts w:ascii="Times New Roman" w:eastAsia="Times New Roman" w:hAnsi="Times New Roman" w:cs="Times New Roman"/>
                <w:w w:val="97"/>
                <w:sz w:val="16"/>
                <w:lang w:val="ru-RU"/>
              </w:rPr>
              <w:t xml:space="preserve"> </w:t>
            </w:r>
            <w:hyperlink r:id="rId16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71E2709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2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CC436F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992"/>
        <w:gridCol w:w="6946"/>
        <w:gridCol w:w="1418"/>
        <w:gridCol w:w="1701"/>
      </w:tblGrid>
      <w:tr w:rsidR="00AD5552" w:rsidRPr="001207EB" w14:paraId="4C932FCD" w14:textId="77777777" w:rsidTr="006A2FF5">
        <w:trPr>
          <w:trHeight w:hRule="exact" w:val="116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3D7E3" w14:textId="77777777" w:rsidR="00AD5552" w:rsidRDefault="00AD555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DDBC8" w14:textId="77777777" w:rsidR="00AD5552" w:rsidRDefault="00AD555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 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569F6" w14:textId="77777777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EE832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9A3D" w14:textId="77777777" w:rsidR="00AD5552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EFC1FF" w14:textId="77777777" w:rsidR="00AD5552" w:rsidRDefault="00AD5552"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21114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вопросов: «Что такое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фольклор?», «Какие произведения относятся к фольклору?»,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объяснение, приведение примеров;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малых жанров фольклора, определение жанра,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ответ на вопрос «К каким жанрам относятся эти тексты?»,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аргументация своего мнения; Чтение произведений малого фольклора (по выбору): загадок,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пословиц, скороговорок, потешек, песен, небылиц, закличек,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используя интонацию, паузы, темп, ритм, логические ударения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соответствии с особенностями текста для передачи эмоционального настроя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цитаты А. С. Пушкина о пословицах «Что за золото! А что за роскошь, что за смысл, какой толк в каждой пословице нашей! », составление монологического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пословиц разных народов,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значения, установление тем, группировка пословиц на одну тему,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на восстановление текста пословиц, соотнесение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 с текстом произведения (темой и главной мыслью);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видах сказок,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народных произведениях;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осознание ценности нравственно-этических понятий для всех народов: трудолюбие, дружба, честность;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особенностями построения волшебной сказки (зачин, троекратные повторы, концовка), выделение смысловых частей сказки в соответствии с сюжетом, определение последовательности событий в произведении, поиск устойчивых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номинативного плана;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подробно;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собирателях фольклора (А. Н. Афанасьев,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И. Даль, братья Гримм), знакомство с их книгами, составление высказывания о культурной значимости художественной литературы и фольклора с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включением в собственную речь пословиц, крылатых выражений и других средств выразительности; Работа в группе (совместная деятельность): сочинение сказок (по аналогии), проведение конкурса на лучшего знатока фольклорных жанров;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собирателях фольклора, представление своего сообщения в классе; Разговор перед чтением: история возникновения былин, их особенностей (напевность, протяжность исполнения);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былин об Илье Муромце, Алёше Поповиче, Добрыне Никитиче и других богатырях, контроль восприятия произведения: ответы на вопросы по фактическому содержанию текста Например, былины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«Исцеление Ильи Муромца», «Ильины три поездочки», «Добрыня и Змей», «Вольга и Микула»;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главной мысли былинного эпоса — стремление богатырей защищать родную землю;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сюжета былины (реальность и сказочность событий), ответы на вопросы, наблюдение за особенностями языка (устаревшие слова, повторы, эпитеты, гиперболы),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устаревших слов (архаизмов), подбор к ним синонимов;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 (поисковое выборочное чтение): характеристика русского богатыря (реальность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сказочность героя);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былины от лица её героя;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работа): сравнение волшебной сказки и былины (тема, герои, наличие волшебства), оценка результатов работы группы;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творчестве В. М. Васнецова, рассматривание репродукций картин художника «Три богатыря»,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«Витязь на распутье», «Гусляры», «Баян», составление рассказа-описания (словесный портрет одного из богатырей) с использованием былинных слов и выражений; </w:t>
            </w:r>
          </w:p>
          <w:p w14:paraId="22860402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словаря устаревших слов;</w:t>
            </w:r>
          </w:p>
          <w:p w14:paraId="0A548F1B" w14:textId="77777777" w:rsidR="00AD5552" w:rsidRPr="00BA7D10" w:rsidRDefault="00AD5552" w:rsidP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</w:t>
            </w:r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есса и результата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2B222" w14:textId="77777777" w:rsidR="00AD5552" w:rsidRDefault="00AD5552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2778AC74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опрос;</w:t>
            </w:r>
          </w:p>
          <w:p w14:paraId="5B7C9968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Диагностическая работа;</w:t>
            </w:r>
          </w:p>
          <w:p w14:paraId="56161E9F" w14:textId="77777777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29A18C8F" w14:textId="77777777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A18C6" w14:textId="77777777" w:rsidR="00AD5552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B54110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8DFA8D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D1B0E3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7BE11C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77D78D" w14:textId="77777777" w:rsidR="00AD5552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94F0AD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E1D606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DC47FF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C2D4BD" w14:textId="77777777" w:rsidR="00AD5552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680BA2" w14:textId="77777777" w:rsidR="00AD5552" w:rsidRPr="00BA7D10" w:rsidRDefault="00F24836" w:rsidP="00BA7D10">
            <w:pPr>
              <w:rPr>
                <w:lang w:val="ru-RU"/>
              </w:rPr>
            </w:pPr>
            <w:hyperlink r:id="rId2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59D9F2B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AF00A57" w14:textId="77777777" w:rsidR="00A3758D" w:rsidRPr="00BA7D10" w:rsidRDefault="00A3758D">
      <w:pPr>
        <w:rPr>
          <w:lang w:val="ru-RU"/>
        </w:rPr>
        <w:sectPr w:rsidR="00A3758D" w:rsidRPr="00BA7D10" w:rsidSect="0075705B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5C97DA6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992"/>
        <w:gridCol w:w="6946"/>
        <w:gridCol w:w="1418"/>
        <w:gridCol w:w="1701"/>
      </w:tblGrid>
      <w:tr w:rsidR="00F4389E" w:rsidRPr="00BA7D10" w14:paraId="7D123888" w14:textId="77777777" w:rsidTr="00F4389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64589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678E8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Творчество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117C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0742D" w14:textId="77777777" w:rsidR="00F4389E" w:rsidRPr="005E1FC3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A9AE" w14:textId="77777777" w:rsidR="00F4389E" w:rsidRPr="00BA7D10" w:rsidRDefault="00F4389E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B4F0E" w14:textId="77777777" w:rsidR="00F4389E" w:rsidRPr="00BA7D10" w:rsidRDefault="00F4389E">
            <w:pPr>
              <w:rPr>
                <w:lang w:val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49391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понимание общего настроения лирического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Пушкина(«Осень» (отрывки): «Унылая пора! Очей очарованье!</w:t>
            </w:r>
          </w:p>
          <w:p w14:paraId="4D6E0674" w14:textId="77777777" w:rsidR="00F4389E" w:rsidRPr="00BA7D10" w:rsidRDefault="00F4389E" w:rsidP="001569CC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Няне…», «Туча»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(по выбору), обсуждение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описанных картин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рироды, ответ на вопрос «Какое настроение создаёт произведение? Почему?»;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сравнений, эпитетов, олицетворений, выделение в тексте слов,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использованных в прямом и переносном значении, наблюдение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 рифмой и ритмом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стихотворения, нахождение образных слови выражений, поиск значения незнакомого слова в словаре; Выразительное чтение и чтение наизусть лирических произведений с интонационным выделением знаков препинания,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орфоэпических и пунктуационных норм Чтение наизусть лирических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А. С. Пушкина(по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произведения А. С. Пушкина «Сказка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мёртвой царевне и о семи богатырях», удержание в памяти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 сказки, обсуждение сюжета;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волшебные помощники, описание чудес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сказке, анализ композиции;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использованием текста сказки.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обобщение представлений о сказках А. С. Пушкина,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A75BF" w14:textId="77777777" w:rsidR="00F4389E" w:rsidRPr="005E1FC3" w:rsidRDefault="00F4389E" w:rsidP="00FB11B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7383DF8C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402C9" w14:textId="77777777" w:rsidR="00F4389E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8B957C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F2A64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E2429F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228A27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1AE372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945EC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042A3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FD475D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4B9AE9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6BCFDE" w14:textId="77777777" w:rsidR="00F4389E" w:rsidRPr="00BA7D10" w:rsidRDefault="00F24836" w:rsidP="00BA7D10">
            <w:pPr>
              <w:rPr>
                <w:lang w:val="ru-RU"/>
              </w:rPr>
            </w:pPr>
            <w:hyperlink r:id="rId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09E5A3CD" w14:textId="77777777" w:rsidTr="00F4389E">
        <w:trPr>
          <w:trHeight w:hRule="exact" w:val="48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FC526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B2A6E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79FD1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F74E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5823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7E04E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4BC8C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произведений, определение жанра (басня) и автора (И. А.</w:t>
            </w:r>
          </w:p>
          <w:p w14:paraId="6BD217C8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Н. Толстой), объяснение и ответ на вопрос «К каким жанрам относятся эти тексты? 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история возникновения жанра, Эзоп — древнегреческий баснописец, его басни, рассказ о творчестве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А. Крылова;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басен: И. А. Крылов «Стрекоза и Муравей»,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«Квартет», «Кукушка и Петух», И. И. Хемницер «Стрекоза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муравей», Л. Н. Толстой «Стрекоза и муравьи» (не менее трёх по выбору), подготовка ответа на вопрос «Какое качество высмеивает автор?»;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сравнение басен (сюжет, мораль, форма, герои), заполнение таблицы;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характеристика героя (положительный или отрицательный), понимание аллегории, работа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иллюстрациями, поиск в тексте морали (поучения) и крылатых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«Басни русских баснописцев») 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обобщение представлений о баснописцах, выполнение задания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«Вспомните и назовите»;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Групповая работа: проведение конкурса на инсценирование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басен;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книг И. А. Крылова, рассматривание и чтение их, анализ библиографического аппарата книги: обложка, оглавление, предисловие, иллюстрации, составление аннотации;</w:t>
            </w:r>
          </w:p>
          <w:p w14:paraId="75E73416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62781" w14:textId="77777777" w:rsidR="00F4389E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69E64EE9" w14:textId="77777777" w:rsidR="00F4389E" w:rsidRPr="005E1FC3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E32AF" w14:textId="77777777" w:rsidR="00F4389E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59B4EF2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307EE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981D18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4F8E1F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0BF4BA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B88FF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789FA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925D4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F10634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2BE4EE5" w14:textId="77777777" w:rsidR="00F4389E" w:rsidRPr="00BA7D10" w:rsidRDefault="00F24836" w:rsidP="00BA7D10">
            <w:pPr>
              <w:rPr>
                <w:lang w:val="ru-RU"/>
              </w:rPr>
            </w:pPr>
            <w:hyperlink r:id="rId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9C9A5A5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57E4914B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6A6C8BA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850"/>
        <w:gridCol w:w="7088"/>
        <w:gridCol w:w="1417"/>
        <w:gridCol w:w="1560"/>
      </w:tblGrid>
      <w:tr w:rsidR="00F4389E" w:rsidRPr="00BA7D10" w14:paraId="745B0A4C" w14:textId="77777777" w:rsidTr="00F4389E">
        <w:trPr>
          <w:trHeight w:hRule="exact" w:val="38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89A5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0655F" w14:textId="77777777" w:rsidR="00F4389E" w:rsidRPr="00BD50CB" w:rsidRDefault="00A1499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 w:rsidR="00BD50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М.Ю.Лермонтова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DACAD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64768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4377" w14:textId="77777777" w:rsidR="00F4389E" w:rsidRDefault="00F4389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EE82B" w14:textId="77777777" w:rsidR="00F4389E" w:rsidRDefault="00F4389E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C5D0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понимание общего настроения лирического произведения, творчество М. Ю.</w:t>
            </w:r>
          </w:p>
          <w:p w14:paraId="46EAA7A3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Лермонтова;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(не менее трёх)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 Ю. Лермонтова: «Горные вершины…», «Утёс»,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«Парус»,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«Москва, Москва! Люблю тебя как сын…» и др.;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эмоционального состояния при восприятии описанных картин природы, ответ на вопрос «Какое чувство создаёт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ритмом стихотворения, нахождение образных слов и выражений, поиск значения незнакомого слова в словаре, поиск олицетворения и метафор, определение вида строф 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  <w:p w14:paraId="332DE159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AD19A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7B240" w14:textId="77777777" w:rsidR="00F4389E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3E08A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DF09D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89842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09EA59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143E6F5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FFFFA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004BF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26E2A1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520135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053F52" w14:textId="77777777" w:rsidR="00F4389E" w:rsidRPr="00BA7D10" w:rsidRDefault="00F24836" w:rsidP="00BA7D10">
            <w:pPr>
              <w:rPr>
                <w:lang w:val="ru-RU"/>
              </w:rPr>
            </w:pPr>
            <w:hyperlink r:id="rId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50ED5B97" w14:textId="77777777" w:rsidTr="00F4389E">
        <w:trPr>
          <w:trHeight w:hRule="exact" w:val="6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6F9D2" w14:textId="77777777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1.6.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AE301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35E8D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F221D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72AD" w14:textId="77777777" w:rsidR="00F4389E" w:rsidRDefault="00F4389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81CE8" w14:textId="77777777" w:rsidR="00F4389E" w:rsidRDefault="00F4389E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9C3C0" w14:textId="77777777" w:rsidR="00F4389E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уточнение представлений о жанре сказки, расширение знаний о том, как и почему из глубины веков дошли до нас народные сказки, первые авторы литературных сказок;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сказок. Например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Ф. Одоевский «Городок в табакерке», С. Т. Аксаков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«Аленький цветочек»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взаимосвязи между поступками героев, сравнение героев по аналогии или по контрасту, оценка поступков героев (две-три сказки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 Работа в парах: чтение диалогов по ролям; Знакомство со сказом П. П. Бажова «Серебряное копытце», выделение особенностей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народной лексики, устойчивых выражений, выделение в тексте слов, 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драматизация отрывков из сказки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для самостоятельного чтения с учётом рекомендательного списка, написание аннотации к самостоятельно прочитанному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литературе;</w:t>
            </w:r>
          </w:p>
          <w:p w14:paraId="5AB783ED" w14:textId="77777777" w:rsidR="00F4389E" w:rsidRPr="0075705B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CF982" w14:textId="77777777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1D0CC4F9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D48A5" w14:textId="77777777" w:rsidR="00F4389E" w:rsidRDefault="00127B1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08A0A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D082825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F8E87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FBBD1C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B928967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AE1107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3D026D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6FC6B9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278A44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1F00B46" w14:textId="77777777" w:rsidR="00F4389E" w:rsidRPr="00BA7D10" w:rsidRDefault="00F24836" w:rsidP="00BA7D10">
            <w:pPr>
              <w:rPr>
                <w:lang w:val="ru-RU"/>
              </w:rPr>
            </w:pPr>
            <w:hyperlink r:id="rId7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3CDF7D8E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64E09849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73F115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992"/>
        <w:gridCol w:w="6946"/>
        <w:gridCol w:w="1417"/>
        <w:gridCol w:w="1701"/>
      </w:tblGrid>
      <w:tr w:rsidR="00F4389E" w:rsidRPr="00BA7D10" w14:paraId="74AA26F6" w14:textId="77777777" w:rsidTr="00F4389E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93B3A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20D3D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2CFF3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0819B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F977" w14:textId="77777777" w:rsidR="00F4389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7221F" w14:textId="77777777" w:rsidR="00F4389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4214DB93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867DA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Ф. И. Тютчева «Ещё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земли печален вид…», «Как неожиданно и ярко…», А. А.</w:t>
            </w:r>
          </w:p>
          <w:p w14:paraId="4FF4DAAE" w14:textId="77777777" w:rsidR="00F4389E" w:rsidRPr="00BA7D10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«Весенний дождь», «Ба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бочка»,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«Песня», Е. А. Баратынского «Весна, весна!</w:t>
            </w:r>
          </w:p>
          <w:p w14:paraId="7F761FCC" w14:textId="77777777" w:rsidR="00F4389E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воздух чист!»,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«Где сладкий шёпот…» (не менее пяти авторов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настроения;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 Упражнение в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выразительном чтении вслух и наизусть с сохранением интонационного рисунка произведения (конкурс чтецов стихотворений);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стихотворении картин;</w:t>
            </w:r>
          </w:p>
          <w:p w14:paraId="71AEC619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2A9FC" w14:textId="77777777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707020F4" w14:textId="77777777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8AD2CE0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F4725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793200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8028D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AC20E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76A1A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250AF7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228A8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288E4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E7B0C2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B74D05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B68F5CB" w14:textId="77777777" w:rsidR="00F4389E" w:rsidRPr="00BA7D10" w:rsidRDefault="00F24836" w:rsidP="00BA7D10">
            <w:pPr>
              <w:rPr>
                <w:lang w:val="ru-RU"/>
              </w:rPr>
            </w:pPr>
            <w:hyperlink r:id="rId8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727B5373" w14:textId="77777777" w:rsidTr="00F4389E">
        <w:trPr>
          <w:trHeight w:hRule="exact" w:val="75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5B0BD" w14:textId="77777777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A28C9" w14:textId="77777777" w:rsidR="00F4389E" w:rsidRDefault="00F4389E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Л. Н. 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96F6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B4398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EB19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3DF7F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1D492" w14:textId="77777777" w:rsidR="00F4389E" w:rsidRPr="00BA7D10" w:rsidRDefault="00F4389E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отрывков из произведений Л. Н. Толстого, определение жанра, объяснение и ответ на вопрос «К каким жанрам относятся эти тексты?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общее представление об эпосе (на примере рассказа), знакомство с повестью как эпическим жанром, в основе которого лежит повествование о каком-либо событии;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произведений Л. Н. Толстого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«Детство» (отрывки из повести).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темы и главной мысли произведений, определение признаков жанра (автобиографическая повесть, рассказ, басня), характеристика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героев с использованием текста.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композицией произведения: определение завязки, кульминации, развязки 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 Работа в парах: сравнение рассказов (художественный и научно-познавательный), тема, главная мысль, события, герои: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«Черепаха» и «Русак»; 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произведениях Л. Н. Толстого;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Дифференцированная работа: составление устного или письменного высказывания (не менее 10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предложений) на тему «Моё любимое произведение Л. Н. Толстого»;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и представление книг на тему «Произведения Л. Н. Толстого», составление списка произведений Л.</w:t>
            </w:r>
          </w:p>
          <w:p w14:paraId="10F498D1" w14:textId="77777777" w:rsidR="00F4389E" w:rsidRPr="001207EB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 Толстого;</w:t>
            </w:r>
          </w:p>
          <w:p w14:paraId="1297511C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F6814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341896FE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54BF1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F1F22D4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nearpod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8882DC0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plickers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502000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genial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ly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BE88680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zipgrade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7CC8ED" w14:textId="77777777" w:rsidR="00F4389E" w:rsidRPr="001207EB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umaigra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34D935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7D8711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liveworksheets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B38C94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udoba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24EC98" w14:textId="77777777" w:rsidR="00F4389E" w:rsidRPr="001207EB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learningapps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A957377" w14:textId="77777777" w:rsidR="00F4389E" w:rsidRDefault="00F24836" w:rsidP="00BA7D10">
            <w:hyperlink r:id="rId9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03D5DF7" w14:textId="77777777" w:rsidR="00A3758D" w:rsidRDefault="00A3758D">
      <w:pPr>
        <w:autoSpaceDE w:val="0"/>
        <w:autoSpaceDN w:val="0"/>
        <w:spacing w:after="0" w:line="14" w:lineRule="exact"/>
      </w:pPr>
    </w:p>
    <w:p w14:paraId="4D4A7185" w14:textId="77777777" w:rsidR="00A3758D" w:rsidRDefault="00A3758D">
      <w:pPr>
        <w:sectPr w:rsidR="00A3758D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F1DC47" w14:textId="77777777" w:rsidR="00A3758D" w:rsidRDefault="00A3758D">
      <w:pPr>
        <w:autoSpaceDE w:val="0"/>
        <w:autoSpaceDN w:val="0"/>
        <w:spacing w:after="66" w:line="220" w:lineRule="exact"/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992"/>
        <w:gridCol w:w="6662"/>
        <w:gridCol w:w="1418"/>
        <w:gridCol w:w="1701"/>
      </w:tblGrid>
      <w:tr w:rsidR="00F4389E" w:rsidRPr="00BA7D10" w14:paraId="72EB886A" w14:textId="77777777" w:rsidTr="00F4389E">
        <w:trPr>
          <w:trHeight w:hRule="exact" w:val="65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C534E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4A410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6D3A6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27F57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0625" w14:textId="77777777" w:rsidR="00F4389E" w:rsidRPr="00A42F19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4959B" w14:textId="77777777" w:rsidR="00F4389E" w:rsidRPr="00A42F19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C1ED1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 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И А Бунина «Гаснет вечер, даль синеет…», «Ещё и холоден и сыр…», А. А.</w:t>
            </w:r>
          </w:p>
          <w:p w14:paraId="7CB72B03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«Рождество», К. Д. Бальмонта «К зиме», М. И. Цветаевой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«Наши царства».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настроения,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поэтических выражений и обоснование выбора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стихотворений); </w:t>
            </w:r>
          </w:p>
          <w:p w14:paraId="19FA124B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стихотворении картин;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сочинения-описания (после предварительной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подготовки) на тему «Картины родной природы в изображении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художников»;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«Картины природы в произведениях поэтов 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Х—ХХ веков», написание краткого отзыва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самостоятельно прочитанном произведении по заданному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образцу;</w:t>
            </w:r>
          </w:p>
          <w:p w14:paraId="299C98FF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  <w:p w14:paraId="77A628A1" w14:textId="77777777" w:rsidR="00F4389E" w:rsidRPr="00BA7D10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198F5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6D05BB34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0FEBAFAE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F6E5E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F9E2E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8311E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D51F400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0A893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B3F5F32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933D50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47F9162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F9266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D433A67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2433FE" w14:textId="77777777" w:rsidR="00F4389E" w:rsidRPr="00BA7D10" w:rsidRDefault="00F24836" w:rsidP="00BA7D10">
            <w:pPr>
              <w:rPr>
                <w:lang w:val="ru-RU"/>
              </w:rPr>
            </w:pPr>
            <w:hyperlink r:id="rId10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715457DD" w14:textId="77777777" w:rsidTr="00F4389E">
        <w:trPr>
          <w:trHeight w:hRule="exact" w:val="6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D2EFC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1.10.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069B7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 и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4681A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A6006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90F5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FEB7C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1B19BDC7" w14:textId="77777777" w:rsidR="00F4389E" w:rsidRDefault="00F4389E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24AF1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вопрос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 какой вопрос хочу получить ответ?»;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животных: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П. Астафьев «Стрижонок Скрип».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темы и главной мысли произведений, определение признаков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</w:p>
          <w:p w14:paraId="1851DC9D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 от лица героя с изменением лица рассказчика;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Составление высказывания-рассуждения (устно и письменно) на тему «Почему надо беречь природу?» (не менее 10 предложений); </w:t>
            </w:r>
          </w:p>
          <w:p w14:paraId="17893D71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(тема дружбы человека и животного), рассказ о любимой книге на эту тему;</w:t>
            </w:r>
          </w:p>
          <w:p w14:paraId="0706D9B1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A1346" w14:textId="77777777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45223235" w14:textId="77777777" w:rsidR="00F4389E" w:rsidRPr="00B07E25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CE38F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E2C9A7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C5EEA4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4F75A0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360331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9513DC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27A73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4740C7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8CCA9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43DFF6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F3D58D" w14:textId="77777777" w:rsidR="00F4389E" w:rsidRPr="00BA7D10" w:rsidRDefault="00F24836" w:rsidP="00BA7D10">
            <w:pPr>
              <w:rPr>
                <w:lang w:val="ru-RU"/>
              </w:rPr>
            </w:pPr>
            <w:hyperlink r:id="rId11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BBBAABA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9917BB5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2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D43BC4C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917"/>
        <w:gridCol w:w="992"/>
        <w:gridCol w:w="6804"/>
        <w:gridCol w:w="1418"/>
        <w:gridCol w:w="1842"/>
      </w:tblGrid>
      <w:tr w:rsidR="00F4389E" w:rsidRPr="00BA7D10" w14:paraId="48F18A0D" w14:textId="77777777" w:rsidTr="00F4389E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B9F08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0AD35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17FAD" w14:textId="77777777" w:rsidR="00F4389E" w:rsidRPr="00E061AC" w:rsidRDefault="00F4389E" w:rsidP="00E061AC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BFD3D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14DC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FED99" w14:textId="77777777" w:rsidR="00F4389E" w:rsidRDefault="00F4389E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AF0D6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получить ответ, читая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разное время: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П. Чехов «Мальчики»,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 «Как я ловил человечков», К. Г. Паустовский «Корзина с еловыми шишками»(не менее трёх авторов);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М.Зощенко «Елка»; ((научно-фантастические рассказы) Е.Велтистов «Приключения Электроника»; К.Булычев «Путешествие Алисы».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</w:p>
          <w:p w14:paraId="3C85FBAA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Работа в группе: выбор книги по теме «О детях», представление самостоятельно прочитанного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и выбранной книги с использованием аппарата издания (обложка, оглавление, аннотация, предисловие, иллюстрации, сноски, примечания);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рассказа-рассуждения о любимой книге о детях;</w:t>
            </w:r>
          </w:p>
          <w:p w14:paraId="7B146BE4" w14:textId="77777777" w:rsidR="00F4389E" w:rsidRPr="00BA7D10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C0070" w14:textId="77777777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Текущий контроль:</w:t>
            </w:r>
          </w:p>
          <w:p w14:paraId="0529B736" w14:textId="77777777" w:rsidR="00F4389E" w:rsidRPr="00B52C94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2C664306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5FDB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E82583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97E81C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44B22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73C236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EE59FF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8FF774F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B90EC4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1C59D83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5388122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3BEC754" w14:textId="77777777" w:rsidR="00F4389E" w:rsidRPr="00BA7D10" w:rsidRDefault="00F24836" w:rsidP="00BA7D10">
            <w:pPr>
              <w:rPr>
                <w:lang w:val="ru-RU"/>
              </w:rPr>
            </w:pPr>
            <w:hyperlink r:id="rId12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6416F8AC" w14:textId="77777777" w:rsidTr="00F4389E">
        <w:trPr>
          <w:trHeight w:hRule="exact" w:val="5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9F8D3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BAA45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Пьеса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FD708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93011" w14:textId="77777777" w:rsidR="00F4389E" w:rsidRDefault="00F4389E" w:rsidP="00B52C9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ADB4" w14:textId="77777777" w:rsidR="00F4389E" w:rsidRDefault="00F4389E" w:rsidP="00B52C9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5AEB4" w14:textId="77777777" w:rsidR="00F4389E" w:rsidRDefault="00F4389E" w:rsidP="00B52C94"/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C00D6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пьес. Например, С. Я. Маршак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«Двенадцать месяцев», Е. Л. Шварц «Красная Шапочка» (одна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понятиях: пьеса, действие, персонажи, диалог, ремарка, реплика;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анализ действующих лиц, обсуждение проблемы: является ли автор пьесы действующим лицом, ответ 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«Почему в тексте приводятся авторские замечания(ремарки), каково 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анализ и обсуждение драматического произведения (пьесы) и эпического (сказки) —определение сходства и различий, диалог как текст пьесы, возможность постановки на театральной сцене; Чтение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 (совместная деятельность): 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 к инсценированию эпизода; </w:t>
            </w:r>
          </w:p>
          <w:p w14:paraId="1568FC98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77AF0771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театр (при наличии условий) и просмотр детского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создание (рисование) афиши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спектакля;</w:t>
            </w:r>
          </w:p>
          <w:p w14:paraId="10BD6B0C" w14:textId="77777777" w:rsidR="00F4389E" w:rsidRPr="00BA7D10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05B8A" w14:textId="77777777" w:rsidR="00F4389E" w:rsidRPr="000370C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Текущий контроль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48F1A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72CDB5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64A7CDC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2A4D12D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7F9693C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472459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4A466B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7C59C7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8CF823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A18568A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BCE7D7" w14:textId="77777777" w:rsidR="00F4389E" w:rsidRPr="00BA7D10" w:rsidRDefault="00F24836" w:rsidP="00B52C94">
            <w:pPr>
              <w:rPr>
                <w:lang w:val="ru-RU"/>
              </w:rPr>
            </w:pPr>
            <w:hyperlink r:id="rId1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04EC8F5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9803D1D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7B560C5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134"/>
        <w:gridCol w:w="850"/>
        <w:gridCol w:w="7088"/>
        <w:gridCol w:w="1417"/>
        <w:gridCol w:w="1701"/>
      </w:tblGrid>
      <w:tr w:rsidR="00F4389E" w:rsidRPr="00BA7D10" w14:paraId="2645FF60" w14:textId="77777777" w:rsidTr="00F4389E">
        <w:trPr>
          <w:trHeight w:hRule="exact" w:val="55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E3A3C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CF361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Юмористические произведения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19312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41AA4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DE39" w14:textId="77777777" w:rsidR="00F4389E" w:rsidRDefault="00F4389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FDF9D" w14:textId="77777777" w:rsidR="00F4389E" w:rsidRDefault="00F4389E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258A3" w14:textId="77777777" w:rsidR="00F4389E" w:rsidRDefault="00F4389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проблемного вопроса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«Какой текст является юмористическим?»; Слушание и чтение художественных произведений, оценка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юмористического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произведения, ответ на вопрос «Какое чувство вызывает сюжет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рассказа? Почему?»; Рассказы В. Ю. Драгунского «Главные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реки», В. В. Голявкина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«Никакой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горчицы я не ел», «Не надо врать», Н.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(не менее двух произведений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</w:p>
          <w:p w14:paraId="5DFF2D72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217F4C27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рассказа;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Литературная викторина по произведениям Н. Н. Носова, В. Ю. Драгунского;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записей (аудио) юмористических произведений, просмотр фильмов;</w:t>
            </w:r>
          </w:p>
          <w:p w14:paraId="2B993090" w14:textId="77777777" w:rsidR="00F4389E" w:rsidRPr="004B544F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8C73A" w14:textId="77777777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32FB76A" w14:textId="77777777" w:rsidR="00F4389E" w:rsidRPr="00B07E25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Письменный опрос..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C31F4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B352C5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F1EEA0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5C49BE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85BAC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5BBD23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F73B4D1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EC8C3E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1CD09F5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03B0E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2A670E5" w14:textId="77777777" w:rsidR="00F4389E" w:rsidRPr="00BA7D10" w:rsidRDefault="00F24836" w:rsidP="00BA7D10">
            <w:pPr>
              <w:rPr>
                <w:lang w:val="ru-RU"/>
              </w:rPr>
            </w:pPr>
            <w:hyperlink r:id="rId1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4148AC78" w14:textId="77777777" w:rsidTr="00F4389E">
        <w:trPr>
          <w:trHeight w:hRule="exact" w:val="66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2CBDB" w14:textId="77777777" w:rsidR="00F4389E" w:rsidRDefault="00F4389E" w:rsidP="00B52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3836C" w14:textId="77777777" w:rsidR="00F4389E" w:rsidRDefault="00F4389E" w:rsidP="00B52C94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Зарубежная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5B189" w14:textId="77777777" w:rsidR="00F4389E" w:rsidRDefault="00F4389E" w:rsidP="00B52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88C72" w14:textId="77777777" w:rsidR="00F4389E" w:rsidRPr="00C302F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A352" w14:textId="77777777" w:rsidR="00F4389E" w:rsidRDefault="00F4389E" w:rsidP="00B52C9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63337" w14:textId="77777777" w:rsidR="00F4389E" w:rsidRDefault="00F4389E" w:rsidP="00B52C94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7A830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установление цели чтения, ответ на вопрос «На какой вопрос хочу получить ответ, читая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литературных сказок зарубежных писателей (по выбору): братья Гримм «Белоснежка и семь гномов», Ш. Перро «Спящая красавица», Х.-К. Андерсен «Дикие лебеди», «Русалочка»;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приключенческой литературы: Дж. Свифт «Путешествие Гулливера» (отрывки), Марк Твен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«Приключения Тома Сойера» (отрывки); </w:t>
            </w:r>
          </w:p>
          <w:p w14:paraId="3A5BFFCC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зарубежных писателях: Дж. Свифт, Марк Твен, Л. Кэрролл, представление своего сообщения в классе, составление выставки книг зарубежных сказок, книг о животных;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7670FE16" w14:textId="77777777" w:rsidR="00F4389E" w:rsidRPr="00BA7D10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08F0C" w14:textId="77777777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470C9F58" w14:textId="77777777" w:rsidR="00F4389E" w:rsidRPr="00B07E25" w:rsidRDefault="00F4389E" w:rsidP="007C3FCF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9C098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6E67F4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896C239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A5E297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F2AB8D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ABFAE5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5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0C4DF48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B6C0EB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13F507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ABD88B" w14:textId="77777777" w:rsidR="00F4389E" w:rsidRDefault="00F24836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89F45E1" w14:textId="77777777" w:rsidR="00F4389E" w:rsidRPr="00BA7D10" w:rsidRDefault="00F24836" w:rsidP="00B52C94">
            <w:pPr>
              <w:rPr>
                <w:lang w:val="ru-RU"/>
              </w:rPr>
            </w:pPr>
            <w:hyperlink r:id="rId1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1C0D485E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49E10A5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EF16341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850"/>
        <w:gridCol w:w="6946"/>
        <w:gridCol w:w="1417"/>
        <w:gridCol w:w="1560"/>
      </w:tblGrid>
      <w:tr w:rsidR="00F4389E" w:rsidRPr="00BA7D10" w14:paraId="746164CF" w14:textId="77777777" w:rsidTr="000B344F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9A23D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1A7C0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D1CF5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CC34A" w14:textId="77777777" w:rsidR="00F4389E" w:rsidRDefault="00F4389E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B118" w14:textId="77777777" w:rsidR="00F4389E" w:rsidRDefault="00F4389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2BCF0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70725" w14:textId="77777777" w:rsidR="00F4389E" w:rsidRPr="00BA7D10" w:rsidRDefault="00F4389E" w:rsidP="00B52C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школьную или ближайшую детскую библиотеку: тема экскурсии «Зачем нужны книги»; Чтение очерков С. Я. Маршака «Книга — ваш друг и учитель», В. П. Бороздина «Первый в космосе», И. С.</w:t>
            </w:r>
          </w:p>
          <w:p w14:paraId="2C6A0CFB" w14:textId="77777777" w:rsidR="00F4389E" w:rsidRDefault="00F4389E" w:rsidP="00BA543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Соколова-Микитова «Родина», Н. С. Шер «Картины-сказки»;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«чтение» информации, представленной в схематическом виде, заполнение схемы;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информации в справочной литературе, работа с различными периодическими изданиями: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газетами и журналами для детей;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оформление дневника летнего чтения;</w:t>
            </w:r>
          </w:p>
          <w:p w14:paraId="7B80BA4B" w14:textId="77777777" w:rsidR="00F4389E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</w:p>
          <w:p w14:paraId="1477C988" w14:textId="77777777" w:rsidR="00F4389E" w:rsidRPr="00BA7D10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B2AAA" w14:textId="77777777" w:rsidR="00F4389E" w:rsidRPr="00B52C94" w:rsidRDefault="00F4389E" w:rsidP="00B52C94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контроль.</w:t>
            </w:r>
          </w:p>
          <w:p w14:paraId="5A20A7CE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260D4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D97A6E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3AD0D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36B6E59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7531C8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03C3C2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6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D79DE4A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7519D8B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159D1D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5391D2E" w14:textId="77777777" w:rsidR="00F4389E" w:rsidRDefault="00F24836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2137AA" w14:textId="77777777" w:rsidR="00F4389E" w:rsidRPr="00BA7D10" w:rsidRDefault="00F24836" w:rsidP="00BA7D10">
            <w:pPr>
              <w:rPr>
                <w:lang w:val="ru-RU"/>
              </w:rPr>
            </w:pPr>
            <w:hyperlink r:id="rId1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1F3B0B82" w14:textId="77777777" w:rsidTr="00AF1FC3">
        <w:trPr>
          <w:trHeight w:hRule="exact" w:val="348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55EF2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84C98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4586" w14:textId="77777777" w:rsidR="00F4389E" w:rsidRDefault="00F4389E"/>
        </w:tc>
      </w:tr>
      <w:tr w:rsidR="000B344F" w14:paraId="514604D1" w14:textId="77777777" w:rsidTr="00AF1FC3">
        <w:trPr>
          <w:trHeight w:hRule="exact" w:val="520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54E4C" w14:textId="77777777" w:rsidR="000B344F" w:rsidRPr="00BA7D10" w:rsidRDefault="000B34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98BCF" w14:textId="77777777" w:rsidR="000B344F" w:rsidRDefault="000B34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541A3" w14:textId="77777777" w:rsidR="000B344F" w:rsidRDefault="000B34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0852" w14:textId="77777777" w:rsidR="000B344F" w:rsidRDefault="000B344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0003D" w14:textId="77777777" w:rsidR="000B344F" w:rsidRDefault="000B344F"/>
        </w:tc>
      </w:tr>
    </w:tbl>
    <w:p w14:paraId="0633ABE8" w14:textId="77777777" w:rsidR="00A3758D" w:rsidRDefault="00A3758D">
      <w:pPr>
        <w:autoSpaceDE w:val="0"/>
        <w:autoSpaceDN w:val="0"/>
        <w:spacing w:after="0" w:line="14" w:lineRule="exact"/>
      </w:pPr>
    </w:p>
    <w:p w14:paraId="07569EEE" w14:textId="77777777" w:rsidR="00A3758D" w:rsidRDefault="00A3758D">
      <w:pPr>
        <w:sectPr w:rsidR="00A3758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11BB40E" w14:textId="77777777" w:rsidR="00A3758D" w:rsidRDefault="00A3758D">
      <w:pPr>
        <w:autoSpaceDE w:val="0"/>
        <w:autoSpaceDN w:val="0"/>
        <w:spacing w:after="78" w:line="220" w:lineRule="exact"/>
      </w:pPr>
    </w:p>
    <w:p w14:paraId="3ED73B47" w14:textId="77777777" w:rsidR="00A3758D" w:rsidRDefault="00BA7D1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5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993"/>
        <w:gridCol w:w="2550"/>
        <w:gridCol w:w="569"/>
        <w:gridCol w:w="1417"/>
        <w:gridCol w:w="1276"/>
        <w:gridCol w:w="1559"/>
        <w:gridCol w:w="992"/>
        <w:gridCol w:w="1701"/>
      </w:tblGrid>
      <w:tr w:rsidR="00A3758D" w14:paraId="61B31C65" w14:textId="77777777" w:rsidTr="000B344F">
        <w:trPr>
          <w:trHeight w:hRule="exact" w:val="4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9E37D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9244D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27B68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53208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09F1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commentRangeStart w:id="1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commentRangeEnd w:id="1"/>
            <w:r w:rsidR="00B07E25">
              <w:rPr>
                <w:rStyle w:val="affb"/>
              </w:rPr>
              <w:commentReference w:id="1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2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формы </w:t>
            </w:r>
            <w:commentRangeEnd w:id="2"/>
            <w:r w:rsidR="00517DB9">
              <w:rPr>
                <w:rStyle w:val="affb"/>
              </w:rPr>
              <w:commentReference w:id="2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9F5CFA" w14:paraId="6E926568" w14:textId="77777777" w:rsidTr="000B344F">
        <w:trPr>
          <w:trHeight w:hRule="exact" w:val="147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3139" w14:textId="77777777" w:rsidR="009F5CFA" w:rsidRDefault="009F5CFA"/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2C13" w14:textId="77777777" w:rsidR="009F5CFA" w:rsidRDefault="009F5CFA"/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C2F9" w14:textId="77777777" w:rsidR="009F5CFA" w:rsidRPr="007134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D9DDB" w14:textId="77777777" w:rsidR="009F5CFA" w:rsidRPr="00713459" w:rsidRDefault="009F5CF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0D9468" w14:textId="77777777" w:rsidR="009F5CFA" w:rsidRPr="00713459" w:rsidRDefault="00713459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пров.работы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0315F4" w14:textId="77777777" w:rsidR="009F5CFA" w:rsidRPr="00713459" w:rsidRDefault="00713459" w:rsidP="009F5CFA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</w:t>
            </w:r>
            <w:r w:rsidR="009F5CFA" w:rsidRPr="007134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DFA6" w14:textId="77777777" w:rsidR="009F5CFA" w:rsidRDefault="009F5CFA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AB04" w14:textId="77777777" w:rsidR="009F5CFA" w:rsidRDefault="009F5CFA"/>
        </w:tc>
      </w:tr>
      <w:tr w:rsidR="009F5CFA" w:rsidRPr="00633F7E" w14:paraId="1EB63CEF" w14:textId="77777777" w:rsidTr="000B344F">
        <w:trPr>
          <w:trHeight w:hRule="exact" w:val="31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9466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1E0453" w14:textId="77777777" w:rsidR="00633F7E" w:rsidRDefault="00633F7E" w:rsidP="00633F7E">
            <w:pPr>
              <w:shd w:val="clear" w:color="auto" w:fill="FFFFFF" w:themeFill="background1"/>
              <w:rPr>
                <w:lang w:val="ru-RU"/>
              </w:rPr>
            </w:pPr>
            <w:r w:rsidRPr="000900F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Знакомство с учебником по литературному чтению.</w:t>
            </w:r>
            <w:r w:rsidRPr="000900F7">
              <w:rPr>
                <w:lang w:val="ru-RU"/>
              </w:rPr>
              <w:t xml:space="preserve"> </w:t>
            </w:r>
          </w:p>
          <w:p w14:paraId="6198E57A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"/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Фольклор как народная духовная культура.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Герой былины — защитник страны. Образы русских богатырей: Ильи Муромца, 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лёши Поповича, Добрыни Никитича. </w:t>
            </w:r>
            <w:r w:rsidRPr="003A023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Былина «Ильины три поездочки».</w:t>
            </w:r>
            <w:commentRangeEnd w:id="3"/>
            <w:r w:rsidR="00CD3381">
              <w:rPr>
                <w:rStyle w:val="affb"/>
              </w:rPr>
              <w:commentReference w:id="3"/>
            </w:r>
          </w:p>
          <w:p w14:paraId="41A87254" w14:textId="77777777" w:rsidR="00540D13" w:rsidRDefault="00540D13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7636E7C4" w14:textId="77777777" w:rsidR="006C280C" w:rsidRDefault="00540D13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33662F95" w14:textId="77777777" w:rsidR="009F5CFA" w:rsidRPr="006C280C" w:rsidRDefault="006C280C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723C37D3" w14:textId="77777777" w:rsidR="009F5CFA" w:rsidRPr="00C645B6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B368B8C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430EE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607B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027E26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AE5802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34DA0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5A135" w14:textId="77777777" w:rsidR="007E474A" w:rsidRPr="009E12AD" w:rsidRDefault="00B07E25" w:rsidP="00F903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7E474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</w:tc>
      </w:tr>
      <w:tr w:rsidR="009F5CFA" w:rsidRPr="00633F7E" w14:paraId="03EDC305" w14:textId="77777777" w:rsidTr="000B344F">
        <w:trPr>
          <w:trHeight w:hRule="exact" w:val="22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C512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10A3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"/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Представление о многообразии видов фольклора: словесный, музыкальный, обрядовый (календарный). </w:t>
            </w:r>
            <w:commentRangeEnd w:id="4"/>
            <w:r w:rsidR="000B344F">
              <w:rPr>
                <w:rStyle w:val="affb"/>
              </w:rPr>
              <w:commentReference w:id="4"/>
            </w:r>
          </w:p>
          <w:p w14:paraId="6081FF20" w14:textId="77777777" w:rsidR="00633F7E" w:rsidRPr="003A023F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76256755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13FA19A0" w14:textId="77777777" w:rsidR="009F5CFA" w:rsidRPr="007A1361" w:rsidRDefault="006C280C" w:rsidP="006C280C">
            <w:pPr>
              <w:shd w:val="clear" w:color="auto" w:fill="FFFFFF" w:themeFill="background1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7A136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5B868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07134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B3C8D0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B7CC6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E8E05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B4AB5" w14:textId="77777777" w:rsidR="009F5CFA" w:rsidRPr="009E12AD" w:rsidRDefault="007E474A" w:rsidP="00F90370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1E3C2842" w14:textId="77777777" w:rsidTr="000B344F">
        <w:trPr>
          <w:trHeight w:hRule="exact" w:val="19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F524F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58315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5"/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Обобщение представлений о малых жанрах фольклора</w:t>
            </w:r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(загадки, пословицы, скороговорки, потешки, песни, небылицы, заклички)</w:t>
            </w: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  <w:commentRangeEnd w:id="5"/>
            <w:r w:rsidR="000B344F">
              <w:rPr>
                <w:rStyle w:val="affb"/>
              </w:rPr>
              <w:commentReference w:id="5"/>
            </w:r>
          </w:p>
          <w:p w14:paraId="21E28310" w14:textId="77777777" w:rsidR="009F5CFA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(нет в учебнике) </w:t>
            </w:r>
          </w:p>
          <w:p w14:paraId="09CACCC4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E2769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AC76D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218A1A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0BBB155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ED1F5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99A2B" w14:textId="77777777" w:rsidR="009F5CFA" w:rsidRPr="009E12AD" w:rsidRDefault="007E474A" w:rsidP="00F90370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261E9C" w14:paraId="705FB75C" w14:textId="77777777" w:rsidTr="000B344F">
        <w:trPr>
          <w:trHeight w:hRule="exact" w:val="2988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12E24" w14:textId="77777777" w:rsidR="009F5CFA" w:rsidRPr="007E474A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B3DD77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6"/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Сказочники. Собиратели фольклора (А. Н. Афанасьев, В. И. Даль). Углубление представлений о видах сказок: о животных, бытовые, волшебные.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End w:id="6"/>
            <w:r w:rsidR="000B344F">
              <w:rPr>
                <w:rStyle w:val="affb"/>
              </w:rPr>
              <w:commentReference w:id="6"/>
            </w:r>
          </w:p>
          <w:p w14:paraId="0843F587" w14:textId="77777777" w:rsidR="00633F7E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322EE09C" w14:textId="77777777" w:rsidR="00261E9C" w:rsidRDefault="00261E9C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Тест по разделу «Устное народное творчество»</w:t>
            </w:r>
          </w:p>
          <w:p w14:paraId="4B6B8CB9" w14:textId="77777777" w:rsidR="007E474A" w:rsidRPr="007E474A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78027D0E" w14:textId="77777777" w:rsidR="009F5CFA" w:rsidRPr="00524624" w:rsidRDefault="00633F7E" w:rsidP="00E066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478DA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CF2E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A03CA0" w14:textId="77777777" w:rsidR="009F5CFA" w:rsidRDefault="009F5CFA"/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28763" w14:textId="77777777" w:rsidR="009F5CFA" w:rsidRPr="00540D1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0C2D3" w14:textId="77777777" w:rsidR="009F5CFA" w:rsidRDefault="009F5CFA"/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ED4AC" w14:textId="77777777" w:rsidR="00B22F7E" w:rsidRDefault="00B22F7E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014190EC" w14:textId="77777777" w:rsidR="00540D13" w:rsidRDefault="00633F7E" w:rsidP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B615752" w14:textId="77777777" w:rsidR="009F5CFA" w:rsidRPr="009E12AD" w:rsidRDefault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F24836" w14:paraId="1A8B9F38" w14:textId="77777777" w:rsidTr="005B7CF8">
        <w:trPr>
          <w:trHeight w:hRule="exact" w:val="12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A302C" w14:textId="77777777" w:rsidR="009F5CFA" w:rsidRPr="000B344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34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6C340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06D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Стартовая диагностическая работа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27DD6217" w14:textId="77777777" w:rsidR="002263AD" w:rsidRPr="00EC6E09" w:rsidRDefault="002263AD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308DF26" w14:textId="77777777" w:rsidR="006D758C" w:rsidRPr="00A06D97" w:rsidRDefault="006D758C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5A9FE" w14:textId="77777777" w:rsidR="009F5CFA" w:rsidRPr="007E474A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75268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615784" w14:textId="77777777" w:rsidR="009F5CFA" w:rsidRPr="00C87D68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6746FC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AF7D4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6864" w14:textId="77777777" w:rsidR="009F5CFA" w:rsidRPr="007E474A" w:rsidRDefault="00B07E25" w:rsidP="00B07E2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7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диагностическая </w:t>
            </w:r>
            <w:commentRangeEnd w:id="7"/>
            <w:r w:rsidR="00E440E3">
              <w:rPr>
                <w:rStyle w:val="affb"/>
              </w:rPr>
              <w:commentReference w:id="7"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работа в письменной форме.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  </w:t>
            </w:r>
          </w:p>
        </w:tc>
      </w:tr>
      <w:tr w:rsidR="009F5CFA" w:rsidRPr="00633F7E" w14:paraId="6E3D0C4B" w14:textId="77777777" w:rsidTr="000B344F">
        <w:trPr>
          <w:trHeight w:hRule="exact" w:val="1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7E77B" w14:textId="77777777" w:rsidR="009F5CFA" w:rsidRPr="00633F7E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633F7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8461B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8"/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летопись? Зачем писали летописи? Из Летописей «И повесил Олег щит свой на вратах Царьграда», «И вспомнил Олег коня своего».</w:t>
            </w:r>
            <w:commentRangeEnd w:id="8"/>
            <w:r w:rsidR="000B344F">
              <w:rPr>
                <w:rStyle w:val="affb"/>
              </w:rPr>
              <w:commentReference w:id="8"/>
            </w:r>
          </w:p>
          <w:p w14:paraId="7E164D5A" w14:textId="77777777" w:rsidR="009F5CFA" w:rsidRPr="006D758C" w:rsidRDefault="009F5CFA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263D7" w14:textId="77777777" w:rsidR="009F5CFA" w:rsidRPr="001207E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D098B" w14:textId="77777777" w:rsidR="009F5CFA" w:rsidRPr="00540D13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C3FC8D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C8C03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3F9F3" w14:textId="77777777" w:rsidR="009F5CFA" w:rsidRPr="001207EB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8B539" w14:textId="77777777" w:rsidR="009F5CFA" w:rsidRPr="001207EB" w:rsidRDefault="002F5B90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C280C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43A692E5" w14:textId="77777777" w:rsidTr="000B344F">
        <w:trPr>
          <w:trHeight w:hRule="exact" w:val="14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D891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1FEB8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9"/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житийная литература? Житие Сергия Радонежского.</w:t>
            </w:r>
            <w:commentRangeEnd w:id="9"/>
            <w:r w:rsidR="000B344F">
              <w:rPr>
                <w:rStyle w:val="affb"/>
              </w:rPr>
              <w:commentReference w:id="9"/>
            </w:r>
          </w:p>
          <w:p w14:paraId="6DA5A2DF" w14:textId="77777777" w:rsidR="009F5CFA" w:rsidRPr="00C645B6" w:rsidRDefault="009F5CFA" w:rsidP="00633F7E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6308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0C46D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5C361B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947F9A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00FF6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221D" w14:textId="77777777" w:rsidR="009F5CFA" w:rsidRPr="009E12AD" w:rsidRDefault="007E474A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29E346AE" w14:textId="77777777" w:rsidTr="000B344F">
        <w:trPr>
          <w:trHeight w:hRule="exact" w:val="28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E254B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9A0BC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10"/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культурно-историческим наследием России, великие люди и события: образы Александра Невского, Дмитрия Пожарского, Дмитрия Донского, Александра Суворова, Михаила Кутузова</w:t>
            </w:r>
            <w:commentRangeEnd w:id="10"/>
            <w:r w:rsidR="000B344F">
              <w:rPr>
                <w:rStyle w:val="affb"/>
              </w:rPr>
              <w:commentReference w:id="10"/>
            </w:r>
          </w:p>
          <w:p w14:paraId="18283B1E" w14:textId="77777777" w:rsidR="00633F7E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5A70BA40" w14:textId="77777777" w:rsidR="009F5CFA" w:rsidRPr="006C280C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1A6069D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874F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65CB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CCFC94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29FD1" w14:textId="77777777" w:rsidR="009F5CFA" w:rsidRPr="00EC6E09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9FDE6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E4CC0" w14:textId="77777777" w:rsidR="009F5CFA" w:rsidRPr="009E12AD" w:rsidRDefault="007E474A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9F5CFA" w:rsidRPr="00B07E25" w14:paraId="6FB4D40A" w14:textId="77777777" w:rsidTr="00F815A1">
        <w:trPr>
          <w:trHeight w:hRule="exact" w:val="27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B4E7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DE920" w14:textId="77777777" w:rsidR="0056575C" w:rsidRPr="00C645B6" w:rsidRDefault="00633F7E" w:rsidP="006D758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commentRangeStart w:id="11"/>
            <w:r w:rsidRPr="006D758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проекты». Создание календаря исторических событий.</w:t>
            </w:r>
            <w:commentRangeEnd w:id="11"/>
            <w:r w:rsidR="009A6F27">
              <w:rPr>
                <w:rStyle w:val="affb"/>
              </w:rPr>
              <w:commentReference w:id="11"/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5257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A88C9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DE8952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46E3D6" w14:textId="77777777" w:rsidR="009F5CFA" w:rsidRPr="00E56AF7" w:rsidRDefault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F4270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49748" w14:textId="77777777" w:rsidR="00633F7E" w:rsidRDefault="00B07E25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Самооценка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 использованием «Оценочного листа».     </w:t>
            </w:r>
          </w:p>
          <w:p w14:paraId="43EC81C5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33B2986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B07E25" w14:paraId="027E5426" w14:textId="77777777" w:rsidTr="000B344F">
        <w:trPr>
          <w:trHeight w:hRule="exact" w:val="18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78616" w14:textId="77777777" w:rsidR="009F5CFA" w:rsidRPr="00B07E25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07E2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FB69B" w14:textId="77777777" w:rsidR="0018116B" w:rsidRPr="003A023F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2"/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Устное сообщение об А. С. Пушкине. Подготовка презентации.  А. С. Пушкин «Няне».</w:t>
            </w:r>
            <w:commentRangeEnd w:id="12"/>
            <w:r w:rsidR="009A6F27">
              <w:rPr>
                <w:rStyle w:val="affb"/>
              </w:rPr>
              <w:commentReference w:id="12"/>
            </w:r>
          </w:p>
          <w:p w14:paraId="73AD567C" w14:textId="77777777" w:rsidR="006D758C" w:rsidRPr="00EC6E09" w:rsidRDefault="006D758C" w:rsidP="006D758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BDBCEC1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797C2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5B88E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A5F994" w14:textId="77777777" w:rsidR="009F5CFA" w:rsidRPr="00633F7E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645C04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AB03D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7E322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DA4E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917A6C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41270CD" w14:textId="77777777" w:rsidR="009F5CFA" w:rsidRPr="009E12AD" w:rsidRDefault="009F5CFA" w:rsidP="003A023F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01CE1F85" w14:textId="77777777" w:rsidTr="000B344F">
        <w:trPr>
          <w:trHeight w:hRule="exact" w:val="20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EEA08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114FF8A" w14:textId="77777777" w:rsidR="0018116B" w:rsidRPr="002046DC" w:rsidRDefault="0018116B" w:rsidP="001811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13"/>
            <w:commentRangeStart w:id="14"/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Картины природы в поэтическом тексте.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Стихотворения «Унылая пора! Очей очарованье…», «Туча». Сравнение произведений литературы и живописи.</w:t>
            </w:r>
            <w:commentRangeEnd w:id="13"/>
            <w:r w:rsidR="009A6F27">
              <w:rPr>
                <w:rStyle w:val="affb"/>
              </w:rPr>
              <w:commentReference w:id="13"/>
            </w:r>
            <w:commentRangeEnd w:id="14"/>
            <w:r w:rsidR="009A6F27">
              <w:rPr>
                <w:rStyle w:val="affb"/>
              </w:rPr>
              <w:commentReference w:id="14"/>
            </w:r>
          </w:p>
          <w:p w14:paraId="6D9C1850" w14:textId="77777777" w:rsidR="009F5CFA" w:rsidRPr="003A023F" w:rsidRDefault="009F5CFA" w:rsidP="0018116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DA455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620AD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D077D8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9281FF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1D607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C7B78" w14:textId="77777777" w:rsidR="0018116B" w:rsidRDefault="00F102E2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CA99BE3" w14:textId="77777777" w:rsidR="009F5CFA" w:rsidRPr="009E12AD" w:rsidRDefault="009F5CFA" w:rsidP="0018116B">
            <w:pPr>
              <w:rPr>
                <w:lang w:val="ru-RU"/>
              </w:rPr>
            </w:pPr>
          </w:p>
        </w:tc>
      </w:tr>
      <w:tr w:rsidR="009F5CFA" w:rsidRPr="007E474A" w14:paraId="35E835E8" w14:textId="77777777" w:rsidTr="000B344F">
        <w:trPr>
          <w:trHeight w:hRule="exact" w:val="1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BF2CD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E993D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5"/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 такое внутренняя красота.</w:t>
            </w:r>
            <w:commentRangeEnd w:id="15"/>
            <w:r w:rsidR="009A6F27">
              <w:rPr>
                <w:rStyle w:val="affb"/>
              </w:rPr>
              <w:commentReference w:id="15"/>
            </w:r>
          </w:p>
          <w:p w14:paraId="13097FD2" w14:textId="77777777" w:rsidR="009F5CFA" w:rsidRPr="001569CC" w:rsidRDefault="009F5CFA" w:rsidP="001811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59C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613DD" w14:textId="77777777" w:rsidR="009F5CFA" w:rsidRPr="00B17A15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E4E6C5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75D31B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08DD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E8BE9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50A279C" w14:textId="77777777" w:rsidR="009F5CFA" w:rsidRDefault="009F5CFA" w:rsidP="003A023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19E6DD5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5810E829" w14:textId="77777777" w:rsidTr="000B344F">
        <w:trPr>
          <w:trHeight w:hRule="exact" w:val="17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8E199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13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36121" w14:textId="77777777" w:rsidR="0018116B" w:rsidRPr="000900F7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6"/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Положительные и отрицательные герои, волшебные помощники, язык авторской сказки. </w:t>
            </w:r>
            <w:commentRangeEnd w:id="16"/>
            <w:r w:rsidR="009A6F27">
              <w:rPr>
                <w:rStyle w:val="affb"/>
              </w:rPr>
              <w:commentReference w:id="16"/>
            </w:r>
          </w:p>
          <w:p w14:paraId="48D211D2" w14:textId="77777777" w:rsidR="00365FBF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3E026F2B" w14:textId="77777777" w:rsidR="00365FBF" w:rsidRPr="00A06D97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E6FA234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1BAEA013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53FC40F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12E0B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0377C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3D6192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D4E97F" w14:textId="77777777" w:rsidR="009F5CFA" w:rsidRPr="00365FBF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E5D3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BDE87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1F34B424" w14:textId="77777777" w:rsidR="009F5CFA" w:rsidRDefault="009F5CFA" w:rsidP="001569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3EF8D6A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6C7846CD" w14:textId="77777777" w:rsidTr="000B344F">
        <w:trPr>
          <w:trHeight w:hRule="exact" w:val="21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73FC5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617FE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17"/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А.С. Пушкин «Сказка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 </w:t>
            </w: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мёртвой царевне и о семи богатырях».</w:t>
            </w:r>
            <w:r w:rsidRPr="000900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Выборочный пересказ.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commentRangeEnd w:id="17"/>
            <w:r w:rsidR="009A6F27">
              <w:rPr>
                <w:rStyle w:val="affb"/>
              </w:rPr>
              <w:commentReference w:id="17"/>
            </w:r>
          </w:p>
          <w:p w14:paraId="6E136AA6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F5A69" w14:textId="77777777" w:rsidR="009F5CFA" w:rsidRPr="00C645B6" w:rsidRDefault="00365FB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C74F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CF12B3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0D2C1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0C6F1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CF6EC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t>Т</w:t>
            </w:r>
            <w:r w:rsidR="0018116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екущий контроль.</w:t>
            </w:r>
          </w:p>
          <w:p w14:paraId="3F59A0BD" w14:textId="77777777" w:rsidR="009F5CFA" w:rsidRPr="000900F7" w:rsidRDefault="009F5CFA" w:rsidP="0018116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F5CFA" w:rsidRPr="00633F7E" w14:paraId="1ECAE5E6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1260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BADD6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18"/>
            <w:r w:rsidRPr="000D300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Творчество </w:t>
            </w: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М. Ю. Лермонтова. </w:t>
            </w:r>
          </w:p>
          <w:p w14:paraId="0328AA6F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Что такое верность?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commentRangeEnd w:id="18"/>
            <w:r w:rsidR="009A6F27">
              <w:rPr>
                <w:rStyle w:val="affb"/>
              </w:rPr>
              <w:commentReference w:id="18"/>
            </w:r>
          </w:p>
          <w:p w14:paraId="4A1F26EF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258B06" w14:textId="77777777" w:rsidR="009F5CFA" w:rsidRPr="002046DC" w:rsidRDefault="009F5CFA" w:rsidP="002046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43533ABF" w14:textId="77777777" w:rsidR="009F5CFA" w:rsidRPr="002046DC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B019BDC" w14:textId="77777777" w:rsidR="009F5CFA" w:rsidRPr="00A06D97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7C52508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A8324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5D0B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5612F7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227701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C4312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5DDFD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881DB39" w14:textId="77777777" w:rsidR="00365FBF" w:rsidRDefault="00365FBF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8C3E8E8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666F05E3" w14:textId="77777777" w:rsidTr="000B344F">
        <w:trPr>
          <w:trHeight w:hRule="exact" w:val="184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26552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5E08A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9"/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Герои сказки и их характеристика.</w:t>
            </w:r>
            <w:commentRangeEnd w:id="19"/>
            <w:r w:rsidR="009A6F27">
              <w:rPr>
                <w:rStyle w:val="affb"/>
              </w:rPr>
              <w:commentReference w:id="19"/>
            </w:r>
          </w:p>
          <w:p w14:paraId="0994019A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E20E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0FAFC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7970CF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9982E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FF48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4B463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6C190F9B" w14:textId="77777777" w:rsidR="009F5CFA" w:rsidRDefault="009F5CFA" w:rsidP="000900F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8789EC1" w14:textId="77777777" w:rsidR="009F5CFA" w:rsidRPr="00C645B6" w:rsidRDefault="009F5CFA" w:rsidP="000900F7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0DB14534" w14:textId="77777777" w:rsidTr="000B344F">
        <w:trPr>
          <w:trHeight w:hRule="exact" w:val="16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1C302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E31300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20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М. Ю. Лермонтов «Горные вершины…», «Утёс». </w:t>
            </w: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Строфа как элемент композиции стихотворения.</w:t>
            </w:r>
            <w:commentRangeEnd w:id="20"/>
            <w:r w:rsidR="009A6F27">
              <w:rPr>
                <w:rStyle w:val="affb"/>
              </w:rPr>
              <w:commentReference w:id="20"/>
            </w:r>
          </w:p>
          <w:p w14:paraId="4F5C905C" w14:textId="77777777" w:rsidR="0018116B" w:rsidRPr="00660759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D1AFD74" w14:textId="77777777" w:rsidR="009F5CFA" w:rsidRPr="000900F7" w:rsidRDefault="009F5CFA" w:rsidP="002046D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F7A116B" w14:textId="77777777" w:rsidR="009F5CFA" w:rsidRPr="00C645B6" w:rsidRDefault="009F5CFA" w:rsidP="009F5CFA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B449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3EF9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8A2774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185333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C9F0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C83D1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49A0F8" w14:textId="77777777" w:rsidR="009F5CFA" w:rsidRPr="00C645B6" w:rsidRDefault="009F5CFA" w:rsidP="0018116B">
            <w:pPr>
              <w:rPr>
                <w:lang w:val="ru-RU"/>
              </w:rPr>
            </w:pPr>
          </w:p>
        </w:tc>
      </w:tr>
      <w:tr w:rsidR="009F5CFA" w:rsidRPr="00FD1C80" w14:paraId="7F77BD2C" w14:textId="77777777" w:rsidTr="000B344F">
        <w:trPr>
          <w:trHeight w:hRule="exact" w:val="2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8A026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4BDDB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1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Ю. Лермонтов</w:t>
            </w:r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«Парус» </w:t>
            </w:r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Метафора в стихотворениях М. Ю. Лермонтова</w:t>
            </w:r>
            <w:r w:rsidRPr="0066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21"/>
            <w:r w:rsidR="009A6F27">
              <w:rPr>
                <w:rStyle w:val="affb"/>
              </w:rPr>
              <w:commentReference w:id="21"/>
            </w:r>
          </w:p>
          <w:p w14:paraId="77542B2F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7309A5DA" w14:textId="77777777" w:rsidR="009F5CFA" w:rsidRPr="00EC6E09" w:rsidRDefault="009F5CFA" w:rsidP="009F5CF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42C9F18" w14:textId="77777777" w:rsidR="009F5CFA" w:rsidRPr="00C645B6" w:rsidRDefault="009F5CFA" w:rsidP="000900F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04225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66AE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4FAAC8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57A17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9E76F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076AC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8258D50" w14:textId="77777777" w:rsidR="009F5CFA" w:rsidRDefault="009F5CFA" w:rsidP="009F5CFA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3AAEDF5" w14:textId="77777777" w:rsidR="009F5CFA" w:rsidRPr="00C645B6" w:rsidRDefault="009F5CFA" w:rsidP="000900F7">
            <w:pPr>
              <w:rPr>
                <w:lang w:val="ru-RU"/>
              </w:rPr>
            </w:pPr>
          </w:p>
        </w:tc>
      </w:tr>
      <w:tr w:rsidR="0056575C" w:rsidRPr="00633F7E" w14:paraId="1F896EA7" w14:textId="77777777" w:rsidTr="000B344F">
        <w:trPr>
          <w:trHeight w:hRule="exact" w:val="25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133DA" w14:textId="77777777" w:rsidR="0056575C" w:rsidRDefault="005657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EF734" w14:textId="77777777" w:rsidR="0018116B" w:rsidRPr="00974DD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2"/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Творчество Л. Н. Толстого. Повесть «Детство». Оценка чтения и понимания текста.</w:t>
            </w:r>
            <w:commentRangeEnd w:id="22"/>
            <w:r w:rsidR="009A6F27">
              <w:rPr>
                <w:rStyle w:val="affb"/>
              </w:rPr>
              <w:commentReference w:id="22"/>
            </w:r>
          </w:p>
          <w:p w14:paraId="2E6E6AE5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D07A756" w14:textId="77777777" w:rsidR="0056575C" w:rsidRDefault="0056575C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B6769" w14:textId="77777777" w:rsidR="0056575C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AE078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720D59" w14:textId="77777777" w:rsidR="0056575C" w:rsidRPr="00391AD0" w:rsidRDefault="0056575C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76DA30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D2885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8624A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D4F80E8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E111DD2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1B1DD74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30FE55F0" w14:textId="77777777" w:rsidTr="000B344F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C965" w14:textId="77777777" w:rsidR="00BC3F04" w:rsidRDefault="00BC3F0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91888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23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Л. Н. Толстой</w:t>
            </w: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 Повесть «Детство».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Содержание произведения. План</w:t>
            </w:r>
            <w:r w:rsidRPr="00866A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Анализ героев.</w:t>
            </w:r>
            <w:commentRangeEnd w:id="23"/>
            <w:r w:rsidR="009A6F27">
              <w:rPr>
                <w:rStyle w:val="affb"/>
              </w:rPr>
              <w:commentReference w:id="23"/>
            </w:r>
          </w:p>
          <w:p w14:paraId="6F3F0886" w14:textId="77777777" w:rsidR="00BC3F04" w:rsidRDefault="00BC3F04" w:rsidP="001811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6E4D4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58570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0CED28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F2FEB5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2442A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DD400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3DAEE8C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0B1CB272" w14:textId="77777777" w:rsidTr="000B344F">
        <w:trPr>
          <w:trHeight w:hRule="exact" w:val="15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B361" w14:textId="77777777" w:rsidR="00BC3F04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21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545E3" w14:textId="77777777" w:rsidR="0018116B" w:rsidRPr="000816B4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4"/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А. П. Чехов. Рассказ «Мальчики». Герои рассказа. Поступки героев рассказа.</w:t>
            </w:r>
            <w:commentRangeEnd w:id="24"/>
            <w:r w:rsidR="009A6F27">
              <w:rPr>
                <w:rStyle w:val="affb"/>
              </w:rPr>
              <w:commentReference w:id="24"/>
            </w:r>
          </w:p>
          <w:p w14:paraId="4806F167" w14:textId="77777777" w:rsidR="00F42A8B" w:rsidRPr="00EC6E09" w:rsidRDefault="00F42A8B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67D163" w14:textId="77777777" w:rsidR="00BC3F04" w:rsidRDefault="00BC3F04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89C0F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79DCC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9D9DB5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B819AD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DAB0F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348B" w14:textId="77777777" w:rsidR="0018116B" w:rsidRDefault="0015562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65E48705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1C9D0A03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67AE8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5F8AA" w14:textId="77777777" w:rsidR="00363EB2" w:rsidRDefault="00363EB2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25"/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Творчество И. А.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Крылова. Представление о басне как лиро-эпическом жанре.</w:t>
            </w:r>
            <w:r w:rsidRPr="00391A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И. А. Крылов «Стрекоза и Муравей», И. Хемницер «Стрекоза и муравей».</w:t>
            </w:r>
            <w:commentRangeEnd w:id="25"/>
            <w:r w:rsidR="002627DE">
              <w:rPr>
                <w:rStyle w:val="affb"/>
              </w:rPr>
              <w:commentReference w:id="25"/>
            </w:r>
          </w:p>
          <w:p w14:paraId="63B15830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25911FC0" w14:textId="77777777" w:rsidR="00F42A8B" w:rsidRDefault="00F42A8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BDB52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9B912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5DD10A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93CE2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1722E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644E0" w14:textId="77777777" w:rsidR="00F42A8B" w:rsidRPr="00363EB2" w:rsidRDefault="00363EB2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42A8B" w:rsidRPr="00633F7E" w14:paraId="2A784DD0" w14:textId="77777777" w:rsidTr="000B344F">
        <w:trPr>
          <w:trHeight w:hRule="exact" w:val="2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5D740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F9B00" w14:textId="77777777" w:rsidR="00363EB2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26"/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Крылов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«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Квартет»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Развитие событий в басне, её герои (положительные, отрицательные). 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Аллегория в баснях.</w:t>
            </w:r>
            <w:commentRangeEnd w:id="26"/>
            <w:r w:rsidR="002627DE">
              <w:rPr>
                <w:rStyle w:val="affb"/>
              </w:rPr>
              <w:commentReference w:id="26"/>
            </w:r>
          </w:p>
          <w:p w14:paraId="4E9A264A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0ABBD62E" w14:textId="77777777" w:rsidR="00F42A8B" w:rsidRP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44866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A58E8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A18CAE" w14:textId="77777777" w:rsidR="00F42A8B" w:rsidRPr="00A42F19" w:rsidRDefault="00F42A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9EC53B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12FFD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AE8A8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EDC5683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5EFC57F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1F802A50" w14:textId="77777777" w:rsidTr="000B344F">
        <w:trPr>
          <w:trHeight w:hRule="exact" w:val="25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DF2A3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23B65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commentRangeStart w:id="27"/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Сравнение басен: назначение, темы и герои, особенности 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(Эзопов язык)</w:t>
            </w:r>
            <w:r w:rsidRPr="001207EB">
              <w:rPr>
                <w:lang w:val="ru-RU"/>
              </w:rPr>
              <w:t>.</w:t>
            </w:r>
            <w:commentRangeEnd w:id="27"/>
            <w:r w:rsidR="002627DE">
              <w:rPr>
                <w:rStyle w:val="affb"/>
              </w:rPr>
              <w:commentReference w:id="27"/>
            </w:r>
          </w:p>
          <w:p w14:paraId="5C8D65E9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378B7BC7" w14:textId="77777777" w:rsid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85CDA" w14:textId="77777777" w:rsidR="00F42A8B" w:rsidRPr="00C645B6" w:rsidRDefault="00A42F1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F160D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EDB822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BDA7C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B26D5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D9E89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367A97D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ADDF156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F24836" w14:paraId="3F84A0C5" w14:textId="77777777" w:rsidTr="000B344F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41023" w14:textId="77777777" w:rsidR="009F5CFA" w:rsidRPr="00C645B6" w:rsidRDefault="00F42A8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BD6B8" w14:textId="77777777" w:rsidR="00363EB2" w:rsidRPr="00A06D97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42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</w:t>
            </w:r>
            <w:r w:rsidR="002627D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произведениям русских писателей</w:t>
            </w:r>
            <w:r w:rsidRPr="00F42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4279400A" w14:textId="77777777" w:rsidR="00363EB2" w:rsidRPr="00EC6E09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09A8863" w14:textId="77777777" w:rsidR="00540D13" w:rsidRPr="00391AD0" w:rsidRDefault="00540D13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36F261F" w14:textId="77777777" w:rsidR="009F5CFA" w:rsidRPr="00C645B6" w:rsidRDefault="009F5CFA" w:rsidP="00F42A8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612CE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C54BC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AB7959" w14:textId="77777777" w:rsidR="009F5CFA" w:rsidRPr="00363EB2" w:rsidRDefault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3E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5B4F5B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031FF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AD89C" w14:textId="77777777" w:rsidR="00261E9C" w:rsidRPr="00B07E25" w:rsidRDefault="00B07E25" w:rsidP="00391AD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2CA48B66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7E780025" w14:textId="77777777" w:rsidTr="000B344F">
        <w:trPr>
          <w:trHeight w:hRule="exact" w:val="22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881CD" w14:textId="77777777" w:rsidR="009F5CFA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88650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commentRangeStart w:id="28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Ушинский «Четыре желания». В. Борисов-Мусатов  «Майские  цветы».</w:t>
            </w: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Сравнение  произведений литературы и живописи.</w:t>
            </w:r>
            <w:r w:rsidRPr="00B506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Репродукция картины как иллюстрация к лирическому произведению.</w:t>
            </w:r>
            <w:commentRangeEnd w:id="28"/>
            <w:r w:rsidR="002627DE">
              <w:rPr>
                <w:rStyle w:val="affb"/>
              </w:rPr>
              <w:commentReference w:id="28"/>
            </w:r>
          </w:p>
          <w:p w14:paraId="2C859A08" w14:textId="77777777" w:rsidR="009F5CFA" w:rsidRPr="00C645B6" w:rsidRDefault="009F5CFA" w:rsidP="00363E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2FF3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4F649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590F2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A84E8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A44EC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2F970" w14:textId="77777777" w:rsidR="009F5CFA" w:rsidRPr="002F5B90" w:rsidRDefault="002F5B90" w:rsidP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</w:t>
            </w:r>
          </w:p>
        </w:tc>
      </w:tr>
      <w:tr w:rsidR="009F5CFA" w:rsidRPr="00FB11B7" w14:paraId="3671F9DD" w14:textId="77777777" w:rsidTr="000B344F">
        <w:trPr>
          <w:trHeight w:hRule="exact" w:val="18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A9010" w14:textId="77777777" w:rsidR="009F5CFA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AE86" w14:textId="77777777" w:rsidR="00363EB2" w:rsidRPr="001207EB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29"/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Эпитет как средство создания образа. Ф. И. Тютчев «Ещё земли печален вид…», «Как неожиданно и ярко…».</w:t>
            </w:r>
            <w:commentRangeEnd w:id="29"/>
            <w:r w:rsidR="00B86BA6">
              <w:rPr>
                <w:rStyle w:val="affb"/>
              </w:rPr>
              <w:commentReference w:id="29"/>
            </w:r>
          </w:p>
          <w:p w14:paraId="55E5160E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08C0CF3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99567" w14:textId="77777777" w:rsidR="009F5CFA" w:rsidRPr="00F42A8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F42A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56310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F64410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DFF31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3CB6C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FD929" w14:textId="77777777" w:rsidR="009F5CFA" w:rsidRDefault="002F5B90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</w:t>
            </w:r>
          </w:p>
          <w:p w14:paraId="392AB517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FB11B7" w14:paraId="6790516D" w14:textId="77777777" w:rsidTr="000B344F">
        <w:trPr>
          <w:trHeight w:hRule="exact" w:val="1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B6A34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61B56" w14:textId="77777777" w:rsidR="00B07E25" w:rsidRPr="00C55D19" w:rsidRDefault="00B07E25" w:rsidP="00B07E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0"/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Особенности творчества А. А. Фета. А. А. Фет. «Весенний дождь», «Бабочка».</w:t>
            </w:r>
            <w:commentRangeEnd w:id="30"/>
            <w:r w:rsidR="00B86BA6">
              <w:rPr>
                <w:rStyle w:val="affb"/>
              </w:rPr>
              <w:commentReference w:id="30"/>
            </w:r>
          </w:p>
          <w:p w14:paraId="6603B943" w14:textId="77777777" w:rsidR="009F5CFA" w:rsidRPr="001F60D5" w:rsidRDefault="009F5CFA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72578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5362D" w14:textId="77777777" w:rsidR="009F5CFA" w:rsidRPr="002F5B90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4C1E10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2A0AC0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B57C5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2E953" w14:textId="77777777" w:rsidR="00363EB2" w:rsidRDefault="00BA7268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C0DD6F0" w14:textId="77777777" w:rsidR="00922687" w:rsidRDefault="00922687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9FBA176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56DFD05" w14:textId="77777777" w:rsidR="009F5CFA" w:rsidRPr="009E12AD" w:rsidRDefault="000D3001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1C5C043" w14:textId="77777777" w:rsidTr="000B344F">
        <w:trPr>
          <w:trHeight w:hRule="exact" w:val="213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0ADAC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3689E" w14:textId="77777777" w:rsidR="00BA7268" w:rsidRPr="00B5065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1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стихотворения. Отношение к изображаемому.  Е. А. Баратынский «Весна, весна!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Как воздух чист!..», «Где сладкий шёпот моих лесов?..».</w:t>
            </w:r>
            <w:commentRangeEnd w:id="31"/>
            <w:r w:rsidR="00B86BA6">
              <w:rPr>
                <w:rStyle w:val="affb"/>
              </w:rPr>
              <w:commentReference w:id="31"/>
            </w:r>
          </w:p>
          <w:p w14:paraId="5BB133AA" w14:textId="77777777" w:rsidR="000D3001" w:rsidRPr="000D3001" w:rsidRDefault="000D3001" w:rsidP="000D300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817D86D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05D69502" w14:textId="77777777" w:rsidR="009F5CFA" w:rsidRPr="00A268F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F252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1F2B6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28EEE8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621C5E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6ECB6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3BC30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9274E83" w14:textId="77777777" w:rsidR="000D3001" w:rsidRDefault="000D3001" w:rsidP="000D300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3FBBF99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0D300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BF2196A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922687" w14:paraId="048AC58B" w14:textId="77777777" w:rsidTr="000B344F">
        <w:trPr>
          <w:trHeight w:hRule="exact" w:val="2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DB27E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551AE" w14:textId="77777777" w:rsidR="00BA726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2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Определим настроение стихотворения. И. С. Никитин «В синем небе плывут над полями…».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Н. А. Некрасов «В зимние сумерки нянины сказки…</w:t>
            </w:r>
            <w:commentRangeEnd w:id="32"/>
            <w:r w:rsidR="00B86BA6">
              <w:rPr>
                <w:rStyle w:val="affb"/>
              </w:rPr>
              <w:commentReference w:id="32"/>
            </w:r>
          </w:p>
          <w:p w14:paraId="42FB6C1C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6F373A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689BB" w14:textId="77777777" w:rsidR="009F5CFA" w:rsidRPr="006607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EA6B8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4ECE3E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4ADB7F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348BD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A5DF1" w14:textId="77777777" w:rsidR="00365FBF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312B3F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2F8E6378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1E5A37DF" w14:textId="77777777" w:rsidTr="000B344F">
        <w:trPr>
          <w:trHeight w:hRule="exact" w:val="26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91BE5" w14:textId="77777777" w:rsidR="009F5CFA" w:rsidRPr="00660759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</w:t>
            </w:r>
            <w:r w:rsidR="009F5CFA"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FF515" w14:textId="77777777" w:rsidR="00BA7268" w:rsidRPr="00FB11B7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33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стихотворение. Выразительное чтение стихотворения с опорой на настроение. </w:t>
            </w:r>
            <w:r w:rsidRPr="00FB11B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И. Бунин «Листопад».</w:t>
            </w:r>
            <w:commentRangeEnd w:id="33"/>
            <w:r w:rsidR="00B86BA6">
              <w:rPr>
                <w:rStyle w:val="affb"/>
              </w:rPr>
              <w:commentReference w:id="33"/>
            </w:r>
          </w:p>
          <w:p w14:paraId="60AA1F1D" w14:textId="77777777" w:rsidR="00660759" w:rsidRPr="00EC6E09" w:rsidRDefault="00660759" w:rsidP="0066075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978785E" w14:textId="77777777" w:rsidR="00660759" w:rsidRPr="00660759" w:rsidRDefault="0066075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DAEB060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12106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CCE5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943C9E" w14:textId="77777777" w:rsidR="009F5CFA" w:rsidRPr="00660759" w:rsidRDefault="009F5CF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6338B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4338A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9F904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8E2FE06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737F16A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835430E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22687" w:rsidRPr="00F24836" w14:paraId="36264FED" w14:textId="77777777" w:rsidTr="000B344F">
        <w:trPr>
          <w:trHeight w:hRule="exact" w:val="21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19F1" w14:textId="77777777" w:rsid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5E14E" w14:textId="77777777" w:rsidR="00922687" w:rsidRPr="00EC6E09" w:rsidRDefault="00BA7268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</w:t>
            </w:r>
            <w:r w:rsidR="00B86BA6" w:rsidRPr="00B86BA6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«Картины природы в творчестве поэтов и писателей Х</w:t>
            </w:r>
            <w:r w:rsidR="00B86BA6" w:rsidRPr="00B86BA6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I</w:t>
            </w:r>
            <w:r w:rsidR="00B86BA6" w:rsidRPr="00B86BA6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Х века».</w:t>
            </w:r>
          </w:p>
          <w:p w14:paraId="6731545C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E4442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D74F7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4CEB2A" w14:textId="77777777" w:rsidR="00922687" w:rsidRPr="00BA7268" w:rsidRDefault="00BA72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A72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E69660" w14:textId="77777777" w:rsidR="00922687" w:rsidRDefault="0092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3E533" w14:textId="77777777" w:rsidR="00922687" w:rsidRDefault="0092268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CA6FA" w14:textId="77777777" w:rsidR="00261E9C" w:rsidRDefault="00BA7268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6C3E894D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22687" w:rsidRPr="00633F7E" w14:paraId="4916C1D5" w14:textId="77777777" w:rsidTr="000B344F">
        <w:trPr>
          <w:trHeight w:hRule="exact" w:val="26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501CC" w14:textId="77777777" w:rsid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2F2FB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34"/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</w:t>
            </w:r>
            <w:r w:rsidR="00CD338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ведение в тему «Литературные сказки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Pr="0066075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Художественные особенности сказки В. Одоевского. 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В. Одоевский «Городок в табакерке».</w:t>
            </w:r>
            <w:commentRangeEnd w:id="34"/>
            <w:r w:rsidR="00B86BA6">
              <w:rPr>
                <w:rStyle w:val="affb"/>
              </w:rPr>
              <w:commentReference w:id="34"/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07B66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AC754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2DC219" w14:textId="77777777" w:rsidR="00922687" w:rsidRPr="00660759" w:rsidRDefault="0092268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7C1818" w14:textId="77777777" w:rsidR="00922687" w:rsidRDefault="0092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5107B" w14:textId="77777777" w:rsidR="00922687" w:rsidRDefault="0092268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462EA1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A779834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633F7E" w14:paraId="79B7E4D6" w14:textId="77777777" w:rsidTr="000B344F">
        <w:trPr>
          <w:trHeight w:hRule="exact" w:val="22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6D209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46BF3" w14:textId="77777777" w:rsidR="00922687" w:rsidRPr="00660759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5"/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Одоевский «Городок в табакерке». Герои сказки. Характеристика героев.</w:t>
            </w:r>
            <w:commentRangeEnd w:id="35"/>
            <w:r w:rsidR="002263AD">
              <w:rPr>
                <w:rStyle w:val="affb"/>
              </w:rPr>
              <w:commentReference w:id="35"/>
            </w:r>
          </w:p>
          <w:p w14:paraId="322E2A76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01FBAE6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1CEB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40F0E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727E59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661CAF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74542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8CD18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740DC93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E5AB87C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6075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645904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44C79E8D" w14:textId="77777777" w:rsidTr="000B344F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2E5A6" w14:textId="77777777" w:rsidR="009F5CFA" w:rsidRPr="00C645B6" w:rsidRDefault="002325CC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C72E" w14:textId="77777777" w:rsidR="009F5CFA" w:rsidRPr="00660759" w:rsidRDefault="002325CC" w:rsidP="0092268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commentRangeStart w:id="36"/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Учимся определять свое отношение к героям. </w:t>
            </w: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  <w:commentRangeEnd w:id="36"/>
            <w:r w:rsidR="002263AD">
              <w:rPr>
                <w:rStyle w:val="affb"/>
              </w:rPr>
              <w:commentReference w:id="36"/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FA3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BF267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0F59FE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C59C9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D5F3E" w14:textId="77777777" w:rsidR="009F5CFA" w:rsidRDefault="009F5CF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BA498" w14:textId="77777777" w:rsidR="00660759" w:rsidRDefault="002F5B90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9B6113E" w14:textId="77777777" w:rsidR="009F5CFA" w:rsidRDefault="00660759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8C04FF1" w14:textId="77777777" w:rsidR="009F5CFA" w:rsidRPr="000E45B8" w:rsidRDefault="009F5CFA">
            <w:pPr>
              <w:rPr>
                <w:lang w:val="ru-RU"/>
              </w:rPr>
            </w:pPr>
          </w:p>
        </w:tc>
      </w:tr>
    </w:tbl>
    <w:p w14:paraId="391A646F" w14:textId="77777777" w:rsidR="00A3758D" w:rsidRPr="000E45B8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48BCEAA" w14:textId="77777777" w:rsidR="00A3758D" w:rsidRPr="000E45B8" w:rsidRDefault="00A3758D">
      <w:pPr>
        <w:rPr>
          <w:lang w:val="ru-RU"/>
        </w:rPr>
        <w:sectPr w:rsidR="00A3758D" w:rsidRPr="000E45B8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2842F84" w14:textId="77777777" w:rsidR="00A3758D" w:rsidRPr="000E45B8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50"/>
        <w:gridCol w:w="1134"/>
        <w:gridCol w:w="1134"/>
        <w:gridCol w:w="1328"/>
        <w:gridCol w:w="1164"/>
        <w:gridCol w:w="1682"/>
      </w:tblGrid>
      <w:tr w:rsidR="00660759" w:rsidRPr="00633F7E" w14:paraId="31135009" w14:textId="77777777" w:rsidTr="000816B4">
        <w:trPr>
          <w:trHeight w:hRule="exact" w:val="15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FBA09" w14:textId="77777777" w:rsidR="00660759" w:rsidRPr="00C645B6" w:rsidRDefault="002325CC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</w:t>
            </w:r>
            <w:r w:rsidR="00660759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D85E" w14:textId="77777777" w:rsidR="00660759" w:rsidRPr="00660759" w:rsidRDefault="002325CC" w:rsidP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7"/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Главная мысль сказки.</w:t>
            </w:r>
            <w:commentRangeEnd w:id="37"/>
            <w:r w:rsidR="002263AD">
              <w:rPr>
                <w:rStyle w:val="affb"/>
              </w:rPr>
              <w:commentReference w:id="3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539B" w14:textId="77777777" w:rsidR="00660759" w:rsidRPr="00C645B6" w:rsidRDefault="00660759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949C1" w14:textId="77777777" w:rsidR="00660759" w:rsidRPr="00A268F9" w:rsidRDefault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CF7941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6BB478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70AD5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73970" w14:textId="77777777" w:rsidR="00660759" w:rsidRPr="000E45B8" w:rsidRDefault="002F5B90">
            <w:pPr>
              <w:rPr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92E3D" w:rsidRPr="00633F7E" w14:paraId="549F5BD9" w14:textId="77777777" w:rsidTr="00540D13">
        <w:trPr>
          <w:trHeight w:hRule="exact" w:val="1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234A6" w14:textId="77777777" w:rsidR="00A92E3D" w:rsidRPr="00391AD0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A93CF" w14:textId="77777777" w:rsidR="002325CC" w:rsidRPr="00A92E3D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38"/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Составление отзыва на произведение.</w:t>
            </w:r>
            <w:commentRangeEnd w:id="38"/>
            <w:r w:rsidR="002263AD">
              <w:rPr>
                <w:rStyle w:val="affb"/>
              </w:rPr>
              <w:commentReference w:id="38"/>
            </w:r>
          </w:p>
          <w:p w14:paraId="166514F7" w14:textId="77777777" w:rsidR="00A92E3D" w:rsidRPr="00A92E3D" w:rsidRDefault="00A92E3D" w:rsidP="00A92E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1F40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B155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4EAD48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5A749B" w14:textId="77777777" w:rsidR="00A92E3D" w:rsidRPr="00A92E3D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822CB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BA057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562CDD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A80BA8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781AB8F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24836" w14:paraId="5C51D5EF" w14:textId="77777777" w:rsidTr="00261E9C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377F1" w14:textId="77777777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CFF71" w14:textId="77777777" w:rsidR="002325CC" w:rsidRPr="00EC6E09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«Литературные сказки»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54904FF1" w14:textId="77777777" w:rsidR="00A92E3D" w:rsidRPr="00A92E3D" w:rsidRDefault="00A92E3D" w:rsidP="002325C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7B73E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D89D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3E8993" w14:textId="77777777" w:rsidR="00A92E3D" w:rsidRPr="002325CC" w:rsidRDefault="002325CC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09F4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B1639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061B9" w14:textId="77777777" w:rsidR="00261E9C" w:rsidRDefault="00BA7268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6461C7F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1640BC00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C79161B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1D3E8D6" w14:textId="77777777" w:rsidTr="002325CC">
        <w:trPr>
          <w:trHeight w:hRule="exact" w:val="38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920A5" w14:textId="77777777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2639" w14:textId="77777777" w:rsidR="002325CC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39"/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Картины природы в творчест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ве поэтов и писателей ХХ века.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 А Бунин</w:t>
            </w:r>
            <w:r w:rsidRPr="008E304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«Гаснет вечер, даль 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инеет…», «Ещё и холоден и сыр…».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Л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ирические произведения как описание в стихотворной форме чувств поэта, связанных с наблюдениями, описаниями природы.</w:t>
            </w:r>
            <w:commentRangeEnd w:id="39"/>
            <w:r w:rsidR="00B86BA6">
              <w:rPr>
                <w:rStyle w:val="affb"/>
              </w:rPr>
              <w:commentReference w:id="39"/>
            </w:r>
          </w:p>
          <w:p w14:paraId="2BE508BD" w14:textId="77777777" w:rsidR="002325CC" w:rsidRPr="00974DD1" w:rsidRDefault="002325CC" w:rsidP="002325CC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0C8CFEB3" w14:textId="77777777" w:rsidR="00A92E3D" w:rsidRPr="001207E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813C9CF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1C731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37718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CBAD1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C7E1BB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9BC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4CB48" w14:textId="77777777" w:rsidR="00A92E3D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AF771C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C76D7B9" w14:textId="77777777" w:rsidTr="000816B4">
        <w:trPr>
          <w:trHeight w:hRule="exact" w:val="3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8068E" w14:textId="77777777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01A87" w14:textId="77777777" w:rsidR="00C55D19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0"/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А. А. Блок «Рождество», К. Д. Бальмонт «К зиме», М. И. Цветаева «Наши царства».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77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40"/>
            <w:r w:rsidR="00B86BA6">
              <w:rPr>
                <w:rStyle w:val="affb"/>
              </w:rPr>
              <w:commentReference w:id="40"/>
            </w:r>
          </w:p>
          <w:p w14:paraId="3E467593" w14:textId="77777777" w:rsidR="008D774A" w:rsidRDefault="008D774A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0195BA6" w14:textId="77777777" w:rsidR="002325CC" w:rsidRPr="00B50658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57DDC193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80F2C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B04F7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0A6CD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FE70A3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3F2B6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2ED42" w14:textId="77777777" w:rsidR="002325CC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284DF35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C55D1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E73D31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7A1361" w14:paraId="7206336E" w14:textId="77777777" w:rsidTr="002F27D9">
        <w:trPr>
          <w:trHeight w:hRule="exact" w:val="2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ECC64" w14:textId="77777777" w:rsidR="00A92E3D" w:rsidRPr="00C55D19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</w:t>
            </w:r>
            <w:r w:rsidR="00A92E3D"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3FFA8" w14:textId="77777777" w:rsidR="002F27D9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новым жанром — пьесой-сказкой.</w:t>
            </w:r>
            <w:r w:rsidRPr="0015457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С. Я. Маршак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«Двенадцать месяцев». </w:t>
            </w:r>
            <w:r w:rsidRPr="00B17A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Понятия: пьеса, действие, персонажи, диалог, ремарка, реплика</w:t>
            </w:r>
            <w:r w:rsidRPr="00B17A15">
              <w:rPr>
                <w:lang w:val="ru-RU"/>
              </w:rPr>
              <w:t>.</w:t>
            </w:r>
          </w:p>
          <w:p w14:paraId="5FE39603" w14:textId="77777777" w:rsidR="002325CC" w:rsidRPr="00B3737D" w:rsidRDefault="002F27D9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38FEE3F5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57BF2F1" w14:textId="77777777" w:rsidR="00A92E3D" w:rsidRPr="00C55D19" w:rsidRDefault="0092268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3BF3A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BC5F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6BA3E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73E618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EED13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9E13F" w14:textId="77777777" w:rsidR="00F102E2" w:rsidRDefault="00F102E2" w:rsidP="00F102E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97304BA" w14:textId="77777777" w:rsidR="00A92E3D" w:rsidRPr="00F102E2" w:rsidRDefault="00A92E3D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C89416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9F644A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5D72A3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A7AACA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F3EA9D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C961A7" w:rsidRPr="00633F7E" w14:paraId="3D35F761" w14:textId="77777777" w:rsidTr="00DA4E43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0081B" w14:textId="77777777" w:rsidR="00C961A7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3EB77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С. Я. Маршак «Двенадцать месяцев». </w:t>
            </w: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Структура пьесы. Особенности</w:t>
            </w:r>
            <w:r w:rsidRPr="001545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631D3794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72EA12A3" w14:textId="77777777" w:rsidR="00C961A7" w:rsidRPr="00C961A7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9EA4F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E8C2C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546C06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0D55B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C5E039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7AE38" w14:textId="77777777" w:rsidR="00C961A7" w:rsidRDefault="002F27D9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4236712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C961A7" w:rsidRPr="00633F7E" w14:paraId="4C812A65" w14:textId="77777777" w:rsidTr="002F27D9">
        <w:trPr>
          <w:trHeight w:hRule="exact" w:val="31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015E9" w14:textId="77777777" w:rsidR="00C961A7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56509" w14:textId="77777777" w:rsidR="002F27D9" w:rsidRPr="00974E9C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commentRangeStart w:id="41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Введение в тему «Юмористические произведения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».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Главная мысль произведения. Заголовок как отражение главной мысли произведения. Е. Шварц «Сказка о потерянном времени».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Отношение автора к своему герою. </w:t>
            </w:r>
            <w:commentRangeEnd w:id="41"/>
            <w:r w:rsidR="00320F4C">
              <w:rPr>
                <w:rStyle w:val="affb"/>
              </w:rPr>
              <w:commentReference w:id="41"/>
            </w:r>
          </w:p>
          <w:p w14:paraId="2271D87F" w14:textId="77777777" w:rsidR="00C961A7" w:rsidRPr="00EC6E09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48B4BE5" w14:textId="77777777" w:rsidR="00C961A7" w:rsidRPr="00B3737D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B35CE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C00B8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346770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71104D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B20EE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B24D2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8408EBE" w14:textId="77777777" w:rsidR="00C87D68" w:rsidRDefault="00C87D68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FB0CBA4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71CFA97" w14:textId="77777777" w:rsidTr="00DA4E43">
        <w:trPr>
          <w:trHeight w:hRule="exact" w:val="21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43A0A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340D6" w14:textId="77777777" w:rsidR="002F27D9" w:rsidRPr="00661BC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commentRangeStart w:id="42"/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Е. Шварц «Сказка о потерянном времени». Беседа на нравственную тему. Труд лечит, а лень калечит.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Устное сочинение по теме беседы.</w:t>
            </w:r>
            <w:commentRangeEnd w:id="42"/>
            <w:r w:rsidR="00320F4C">
              <w:rPr>
                <w:rStyle w:val="affb"/>
              </w:rPr>
              <w:commentReference w:id="42"/>
            </w:r>
          </w:p>
          <w:p w14:paraId="068B3C38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691E818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19997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E0A8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169A4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28BF4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DDC0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EFA53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C45E65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A28D8B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181E0BF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65EAE" w14:textId="77777777" w:rsidR="00A92E3D" w:rsidRPr="00C645B6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AFB4D" w14:textId="77777777" w:rsidR="002F27D9" w:rsidRPr="00B5065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3"/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Герой рассказа. Отношение автора к своему герою.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commentRangeEnd w:id="43"/>
            <w:r w:rsidR="00320F4C">
              <w:rPr>
                <w:rStyle w:val="affb"/>
              </w:rPr>
              <w:commentReference w:id="43"/>
            </w:r>
          </w:p>
          <w:p w14:paraId="21F77465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38FBBE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E7293" w14:textId="77777777" w:rsidR="00A92E3D" w:rsidRPr="00C645B6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E675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6F4AD9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97435E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0538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033FC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6272642" w14:textId="77777777" w:rsidR="00041C0C" w:rsidRDefault="00041C0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6F39868" w14:textId="77777777" w:rsidR="00B50658" w:rsidRDefault="00B50658" w:rsidP="00B5065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A2A8CD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D6B1E9B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2CEC22DC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7E151" w14:textId="77777777" w:rsidR="00A92E3D" w:rsidRPr="00B50658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BC9C7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commentRangeStart w:id="44"/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«Как хорошо уметь читать». Самостоятельное чтение. В. Голявкин «Никакой горчицы я не ел». Оценка чтения и понимания текста.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commentRangeEnd w:id="44"/>
            <w:r w:rsidR="00320F4C">
              <w:rPr>
                <w:rStyle w:val="affb"/>
              </w:rPr>
              <w:commentReference w:id="44"/>
            </w:r>
          </w:p>
          <w:p w14:paraId="6068999A" w14:textId="77777777" w:rsidR="00A92E3D" w:rsidRPr="001207EB" w:rsidRDefault="00A92E3D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99FA2" w14:textId="77777777" w:rsidR="00A92E3D" w:rsidRPr="00B50658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DD8E6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6E199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96F97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AD8DC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E4411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2F61958" w14:textId="77777777" w:rsidR="007F6649" w:rsidRDefault="007F6649" w:rsidP="007F664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636FE4A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6C634FF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24836" w14:paraId="1F673A62" w14:textId="77777777" w:rsidTr="002F27D9">
        <w:trPr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20E16" w14:textId="77777777" w:rsidR="00A92E3D" w:rsidRPr="00B50658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35CBA" w14:textId="77777777" w:rsidR="00041C0C" w:rsidRPr="00EC6E09" w:rsidRDefault="002F27D9" w:rsidP="00041C0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</w:t>
            </w:r>
            <w:r w:rsid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«Юмористические произведения»</w:t>
            </w:r>
          </w:p>
          <w:p w14:paraId="1C69136E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B1DDC" w14:textId="77777777" w:rsidR="00A92E3D" w:rsidRPr="00B50658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52B8E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74CDFD" w14:textId="77777777" w:rsidR="00A92E3D" w:rsidRPr="002F27D9" w:rsidRDefault="002F27D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27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0F2FDD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BF9AB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5DA6F" w14:textId="77777777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47E98879" w14:textId="77777777" w:rsidR="00261E9C" w:rsidRDefault="00261E9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52573FB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8DF3ED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77ADC6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55DFBF5" w14:textId="77777777" w:rsidTr="00041C0C">
        <w:trPr>
          <w:trHeight w:hRule="exact" w:val="21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793F2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39CA8" w14:textId="77777777" w:rsidR="00B50658" w:rsidRPr="00A42F19" w:rsidRDefault="00A42F19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45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Введение в тему</w:t>
            </w:r>
            <w:r w:rsid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«Произведения о детях»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 w:rsid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41C0C" w:rsidRPr="00041C0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41C0C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</w:t>
            </w:r>
          </w:p>
          <w:p w14:paraId="300DA888" w14:textId="77777777" w:rsid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Житков «Как я ловил человечков». </w:t>
            </w: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Анализ поступков героя.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commentRangeEnd w:id="45"/>
            <w:r w:rsidR="00320F4C">
              <w:rPr>
                <w:rStyle w:val="affb"/>
              </w:rPr>
              <w:commentReference w:id="45"/>
            </w:r>
          </w:p>
          <w:p w14:paraId="17073889" w14:textId="77777777" w:rsidR="00041C0C" w:rsidRP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B108C0E" w14:textId="77777777" w:rsidR="00B50658" w:rsidRPr="00B50658" w:rsidRDefault="00B50658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14D9B5FA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26F6D5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8405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2A1AB5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4F735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78A9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BD9F4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нтроль</w:t>
            </w:r>
          </w:p>
          <w:p w14:paraId="0EC55A75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42BF4E0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7175C09C" w14:textId="77777777" w:rsidTr="00DA4E43">
        <w:trPr>
          <w:trHeight w:hRule="exact" w:val="2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7C3E3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49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2CC29" w14:textId="77777777" w:rsidR="0093588D" w:rsidRPr="000816B4" w:rsidRDefault="0093588D" w:rsidP="0093588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46"/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Точка зрения автора в художественном произведении. Точка зрения читателя на прочитанное в художественном произведении. .</w:t>
            </w: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Г. Паустовский «Корзина с еловыми шишками».</w:t>
            </w:r>
            <w:commentRangeEnd w:id="46"/>
            <w:r w:rsidR="00320F4C">
              <w:rPr>
                <w:rStyle w:val="affb"/>
              </w:rPr>
              <w:commentReference w:id="46"/>
            </w:r>
          </w:p>
          <w:p w14:paraId="1B9EFB91" w14:textId="77777777" w:rsidR="00A92E3D" w:rsidRPr="00974DD1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25A5C5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543F7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D4CE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1CCCA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E50BFA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9245A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462D1" w14:textId="77777777" w:rsidR="0093588D" w:rsidRDefault="002F27D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40FC8C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C95BCB3" w14:textId="77777777" w:rsidR="00A92E3D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7751364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BA7268" w14:paraId="39A163AB" w14:textId="77777777" w:rsidTr="00320F4C">
        <w:trPr>
          <w:trHeight w:hRule="exact"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B2658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AD99C" w14:textId="77777777" w:rsidR="0093588D" w:rsidRDefault="0093588D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47"/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 Беседа на нравственную тему.</w:t>
            </w:r>
            <w:commentRangeEnd w:id="47"/>
            <w:r w:rsidR="00320F4C">
              <w:rPr>
                <w:rStyle w:val="affb"/>
              </w:rPr>
              <w:commentReference w:id="47"/>
            </w:r>
          </w:p>
          <w:p w14:paraId="0F6AEEC5" w14:textId="77777777" w:rsidR="00261E9C" w:rsidRDefault="00320F4C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«Произведения о детях»</w:t>
            </w:r>
            <w:r w:rsidR="005B3E4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1456BEC8" w14:textId="77777777" w:rsidR="0093588D" w:rsidRPr="00EC6E09" w:rsidRDefault="002F27D9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EE1AF82" w14:textId="77777777" w:rsidR="00C918C7" w:rsidRPr="00EC6E09" w:rsidRDefault="00C918C7" w:rsidP="00C918C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316F88E" w14:textId="77777777" w:rsidR="00C918C7" w:rsidRPr="00866A38" w:rsidRDefault="00C918C7" w:rsidP="00974DD1">
            <w:pPr>
              <w:shd w:val="clear" w:color="auto" w:fill="FFFFFF" w:themeFill="background1"/>
              <w:rPr>
                <w:lang w:val="ru-RU"/>
              </w:rPr>
            </w:pPr>
          </w:p>
          <w:p w14:paraId="734A0965" w14:textId="77777777" w:rsidR="00A92E3D" w:rsidRPr="00974DD1" w:rsidRDefault="00A92E3D" w:rsidP="00A92E3D">
            <w:pPr>
              <w:shd w:val="clear" w:color="auto" w:fill="FFFFFF" w:themeFill="background1"/>
              <w:rPr>
                <w:lang w:val="ru-RU"/>
              </w:rPr>
            </w:pPr>
          </w:p>
          <w:p w14:paraId="7A574F2A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4F89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90B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B611ED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DA74FB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B0C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7A16B" w14:textId="77777777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717886B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7D63769" w14:textId="77777777" w:rsidR="00A92E3D" w:rsidRDefault="00974DD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01891E2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320F4C" w14:paraId="25C6D40C" w14:textId="77777777" w:rsidTr="00DA4E43">
        <w:trPr>
          <w:trHeight w:hRule="exact" w:val="2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9656B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4B2F4" w14:textId="77777777" w:rsidR="00D20DDB" w:rsidRPr="00320F4C" w:rsidRDefault="00320F4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48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Введение в тему </w:t>
            </w:r>
            <w:r w:rsidRP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320F4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о </w:t>
            </w:r>
            <w:r w:rsidRPr="00320F4C">
              <w:rPr>
                <w:sz w:val="20"/>
                <w:szCs w:val="20"/>
                <w:lang w:val="ru-RU"/>
              </w:rPr>
              <w:br/>
            </w:r>
            <w:r w:rsidRPr="00320F4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животных и родной природе».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D20DDB"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Сравнение художественного и научно-познавательного текста. Д. Мамин-Сибиряк «Приёмыш». Выборочный пересказ</w:t>
            </w:r>
            <w:r w:rsidR="00D20DDB" w:rsidRPr="00D20DDB">
              <w:rPr>
                <w:bCs/>
                <w:sz w:val="24"/>
                <w:szCs w:val="24"/>
                <w:lang w:val="ru-RU"/>
              </w:rPr>
              <w:t>.</w:t>
            </w:r>
            <w:commentRangeEnd w:id="48"/>
            <w:r>
              <w:rPr>
                <w:rStyle w:val="affb"/>
              </w:rPr>
              <w:commentReference w:id="48"/>
            </w:r>
          </w:p>
          <w:p w14:paraId="53C228DC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66141" w14:textId="77777777" w:rsidR="00A92E3D" w:rsidRPr="00320F4C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DD294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B45B0C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15A8AF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52CCD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46540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96D2B9B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C2EAD9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B11B7" w14:paraId="4C7D628F" w14:textId="77777777" w:rsidTr="00DA4E43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1A7CD" w14:textId="77777777" w:rsidR="00A92E3D" w:rsidRPr="00320F4C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52</w:t>
            </w:r>
            <w:r w:rsidR="00A92E3D"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F3C57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9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Олицетворение как средство создания образа. 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Есенин «Лебедушка».</w:t>
            </w:r>
            <w:r w:rsidRPr="00BE75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commentRangeEnd w:id="49"/>
            <w:r w:rsidR="00AF1FC3">
              <w:rPr>
                <w:rStyle w:val="affb"/>
              </w:rPr>
              <w:commentReference w:id="49"/>
            </w:r>
          </w:p>
          <w:p w14:paraId="69CA996A" w14:textId="77777777" w:rsidR="00A92E3D" w:rsidRPr="00B3737D" w:rsidRDefault="00A92E3D" w:rsidP="00B3737D">
            <w:pPr>
              <w:autoSpaceDE w:val="0"/>
              <w:autoSpaceDN w:val="0"/>
              <w:spacing w:before="78" w:after="0" w:line="25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C601C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FDB88" w14:textId="77777777" w:rsidR="00A92E3D" w:rsidRPr="0036622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859D36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ED1249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3430D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01CF8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AB4285D" w14:textId="77777777" w:rsidR="00A92E3D" w:rsidRPr="000E45B8" w:rsidRDefault="00A92E3D" w:rsidP="00B3737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2FBCA4A5" w14:textId="77777777" w:rsidTr="00DA4E43">
        <w:trPr>
          <w:trHeight w:hRule="exact" w:val="1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ADB93" w14:textId="77777777" w:rsidR="00A92E3D" w:rsidRPr="00B3737D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</w:t>
            </w:r>
            <w:r w:rsidR="00A92E3D"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63ECA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0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Планирование работы по анализу произведения. М. Пришвин «Выскочка».</w:t>
            </w:r>
            <w:commentRangeEnd w:id="50"/>
            <w:r w:rsidR="00AF1FC3">
              <w:rPr>
                <w:rStyle w:val="affb"/>
              </w:rPr>
              <w:commentReference w:id="50"/>
            </w:r>
          </w:p>
          <w:p w14:paraId="6CA3A18D" w14:textId="77777777" w:rsidR="00A92E3D" w:rsidRPr="00B3737D" w:rsidRDefault="00A92E3D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5C797F2E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0E359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EACCA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67AAF5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16504D" w14:textId="77777777" w:rsidR="00A92E3D" w:rsidRPr="00BE75B2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33E8A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30030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83AF2E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8863E7E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118642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C71A1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440A9B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03ADAD2" w14:textId="77777777" w:rsidTr="00154571">
        <w:trPr>
          <w:trHeight w:hRule="exact" w:val="21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51C20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4F971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51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Рубрика «Поговорим о самом главном». А. Куприн «Барбос и Жулька».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на нравственную тему.</w:t>
            </w:r>
            <w:commentRangeEnd w:id="51"/>
            <w:r w:rsidR="00AF1FC3">
              <w:rPr>
                <w:rStyle w:val="affb"/>
              </w:rPr>
              <w:commentReference w:id="51"/>
            </w:r>
          </w:p>
          <w:p w14:paraId="0DB21F06" w14:textId="77777777" w:rsidR="00BE75B2" w:rsidRPr="00BE75B2" w:rsidRDefault="00BE75B2" w:rsidP="00BE75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55CDAC9" w14:textId="77777777" w:rsidR="00A92E3D" w:rsidRPr="00BE75B2" w:rsidRDefault="00A92E3D" w:rsidP="00BE75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20DE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D7D8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64F5CF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3703A1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313E1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E50CB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A1E3C1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4F4D922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BA7268" w14:paraId="6B6AB521" w14:textId="77777777" w:rsidTr="00AF1FC3">
        <w:trPr>
          <w:trHeight w:hRule="exact" w:val="23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9296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55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97EB4" w14:textId="77777777" w:rsidR="00D20DDB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commentRangeStart w:id="52"/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Астафьев «Стрижонок Скрип». Оценка чтения и понимания текста.</w:t>
            </w:r>
            <w:r w:rsidRPr="008765AF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Тема охраны природы в произведениях.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commentRangeEnd w:id="52"/>
            <w:r w:rsidR="00AF1FC3">
              <w:rPr>
                <w:rStyle w:val="affb"/>
              </w:rPr>
              <w:commentReference w:id="52"/>
            </w:r>
          </w:p>
          <w:p w14:paraId="2C6E7CC2" w14:textId="77777777" w:rsidR="00A92E3D" w:rsidRPr="00C8100B" w:rsidRDefault="00AF1FC3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</w:t>
            </w:r>
            <w:r w:rsidR="005B3E4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</w:t>
            </w:r>
            <w:r w:rsidRP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320F4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Произведения о </w:t>
            </w:r>
            <w:r w:rsidRPr="00320F4C">
              <w:rPr>
                <w:sz w:val="20"/>
                <w:szCs w:val="20"/>
                <w:lang w:val="ru-RU"/>
              </w:rPr>
              <w:br/>
            </w:r>
            <w:r w:rsidRPr="00320F4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животных и родной природе».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5B3E4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25B4EF40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B3CB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644B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6674A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95D42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9B45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74577" w14:textId="77777777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7180CF5A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59FA9D3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94306DB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0923248" w14:textId="77777777" w:rsidTr="007F6649">
        <w:trPr>
          <w:trHeight w:hRule="exact" w:val="2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3AE51" w14:textId="77777777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56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35907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3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Что такое риторический вопрос. И. С. Никитин «Русь». </w:t>
            </w:r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Выразительное чтение стихотворения.</w:t>
            </w:r>
            <w:commentRangeEnd w:id="53"/>
            <w:r w:rsidR="00AF1FC3">
              <w:rPr>
                <w:rStyle w:val="affb"/>
              </w:rPr>
              <w:commentReference w:id="53"/>
            </w:r>
          </w:p>
          <w:p w14:paraId="23EB4846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05A08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AAC04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35D765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94EB2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EDAA4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68F61" w14:textId="77777777" w:rsidR="00CB4D15" w:rsidRPr="00CB4D15" w:rsidRDefault="002F27D9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5177938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2BB051F6" w14:textId="77777777" w:rsidTr="00540D13">
        <w:trPr>
          <w:trHeight w:hRule="exact" w:val="15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FE54C" w14:textId="77777777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C7918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4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Находим слова, которые выражают чувства к Родине. С. Дрожжин «Родине». А. Жигулин «О, Родина!».</w:t>
            </w:r>
            <w:commentRangeEnd w:id="54"/>
            <w:r w:rsidR="00AF1FC3">
              <w:rPr>
                <w:rStyle w:val="affb"/>
              </w:rPr>
              <w:commentReference w:id="54"/>
            </w:r>
          </w:p>
          <w:p w14:paraId="2D2E3116" w14:textId="77777777" w:rsidR="00A92E3D" w:rsidRPr="004253FE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DE8A4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2B8A3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2235F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7DC641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BB747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30ECF" w14:textId="77777777" w:rsidR="00CB4D15" w:rsidRPr="00CB4D15" w:rsidRDefault="002F27D9" w:rsidP="00CB4D1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8FC0A3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821CDDB" w14:textId="77777777" w:rsidR="00A92E3D" w:rsidRDefault="0071345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3E32287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5A96B21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517B2" w14:textId="77777777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ACC86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55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«Поговорим о самом главном». Песня защитников Брестской крепости. Беседа на нравственную тему.</w:t>
            </w:r>
            <w:commentRangeEnd w:id="55"/>
            <w:r w:rsidR="00AF1FC3">
              <w:rPr>
                <w:rStyle w:val="affb"/>
              </w:rPr>
              <w:commentReference w:id="55"/>
            </w:r>
          </w:p>
          <w:p w14:paraId="0A7507C0" w14:textId="77777777" w:rsidR="00A92E3D" w:rsidRPr="00C961A7" w:rsidRDefault="00AF1FC3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</w:t>
            </w:r>
            <w:r w:rsidR="005B3E4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разделу </w:t>
            </w:r>
            <w:r w:rsidRPr="00320F4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 Родине, героические страницы истории</w:t>
            </w:r>
            <w:r w:rsidRPr="00320F4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</w:t>
            </w:r>
            <w:r w:rsidR="005B3E4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706C6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BB258" w14:textId="77777777" w:rsidR="00A92E3D" w:rsidRPr="00866A3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45C0B1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FE47B3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1927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CC368" w14:textId="77777777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0D516771" w14:textId="77777777" w:rsidR="00261E9C" w:rsidRDefault="00261E9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6FA1ACB" w14:textId="77777777" w:rsidR="00BE75B2" w:rsidRDefault="00BE75B2" w:rsidP="00BE75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3E28ED3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BE75B2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58E0D84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E440E3" w14:paraId="37DF3C2E" w14:textId="77777777" w:rsidTr="00517DB9">
        <w:trPr>
          <w:trHeight w:hRule="exact" w:val="2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F933A" w14:textId="77777777" w:rsidR="00A92E3D" w:rsidRPr="00C645B6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FE16C" w14:textId="77777777" w:rsidR="00EB5D74" w:rsidRPr="00C961A7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56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 (по выбору): «Они защищали Родину», «Как не гордиться мне тобой, Россия», «Россия – Родина – моя».</w:t>
            </w:r>
            <w:commentRangeEnd w:id="56"/>
            <w:r w:rsidR="00AF1FC3">
              <w:rPr>
                <w:rStyle w:val="affb"/>
              </w:rPr>
              <w:commentReference w:id="56"/>
            </w:r>
          </w:p>
          <w:p w14:paraId="39B7E5C5" w14:textId="77777777" w:rsidR="00EB5D74" w:rsidRPr="000816B4" w:rsidRDefault="00EB5D74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F68205" w14:textId="77777777" w:rsidR="00C8100B" w:rsidRPr="000816B4" w:rsidRDefault="00C918C7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31E6D049" w14:textId="77777777" w:rsidR="00A92E3D" w:rsidRPr="00866A3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14B85" w14:textId="77777777" w:rsidR="00A92E3D" w:rsidRPr="00C961A7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B26B3" w14:textId="7777777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884C1" w14:textId="77777777" w:rsidR="00A92E3D" w:rsidRPr="00C8100B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A9D740" w14:textId="77777777" w:rsidR="00A92E3D" w:rsidRPr="00C8100B" w:rsidRDefault="00C961A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384BF" w14:textId="7777777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86CB3" w14:textId="77777777" w:rsidR="00B22F7E" w:rsidRPr="00C028F8" w:rsidRDefault="00B22F7E" w:rsidP="00B22F7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376EFCA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FF3C11" w:rsidRPr="00F24836" w14:paraId="729E4B71" w14:textId="77777777" w:rsidTr="00517DB9">
        <w:trPr>
          <w:trHeight w:hRule="exact" w:val="1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147C51" w14:textId="77777777" w:rsidR="00FF3C11" w:rsidRPr="00C961A7" w:rsidRDefault="00114A33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</w:t>
            </w:r>
            <w:r w:rsidR="00FF3C11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EF1ED77" w14:textId="77777777" w:rsidR="00114A33" w:rsidRPr="000816B4" w:rsidRDefault="00114A33" w:rsidP="00114A33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</w:t>
            </w:r>
            <w:r w:rsidR="00517DB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за год</w:t>
            </w:r>
          </w:p>
          <w:p w14:paraId="322FD75B" w14:textId="77777777" w:rsidR="00C8100B" w:rsidRPr="000816B4" w:rsidRDefault="002325CC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706591D3" w14:textId="77777777" w:rsidR="00FF3C11" w:rsidRPr="000816B4" w:rsidRDefault="00FF3C11" w:rsidP="00C8100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84EB5" w14:textId="77777777" w:rsidR="00FF3C11" w:rsidRPr="00C961A7" w:rsidRDefault="00FF3C1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01D65" w14:textId="77777777" w:rsidR="00FF3C11" w:rsidRPr="00C961A7" w:rsidRDefault="00114A33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44628A" w14:textId="77777777" w:rsidR="00FF3C11" w:rsidRPr="000816B4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5207A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BA1B7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7C890" w14:textId="77777777" w:rsidR="002F27D9" w:rsidRDefault="00517DB9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3D962969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4BF669A" w14:textId="77777777" w:rsidR="00FF3C11" w:rsidRDefault="000816B4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DD00A64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12BA679" w14:textId="77777777" w:rsidR="00FF3C11" w:rsidRPr="000E45B8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24836" w14:paraId="7FB2AD6C" w14:textId="77777777" w:rsidTr="00540D13">
        <w:trPr>
          <w:trHeight w:hRule="exact" w:val="18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125F0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D933A4" w14:textId="77777777" w:rsidR="00114A33" w:rsidRPr="00114A33" w:rsidRDefault="00A42F19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F10B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2245D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89D6CE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028090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B0B73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30D6D" w14:textId="77777777" w:rsidR="00B22F7E" w:rsidRPr="00C028F8" w:rsidRDefault="00B22F7E" w:rsidP="00B22F7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  с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амооценка с использованием «Оценочного листа».</w:t>
            </w:r>
          </w:p>
          <w:p w14:paraId="26E6CF7D" w14:textId="77777777" w:rsidR="00114A33" w:rsidRPr="00A42F19" w:rsidRDefault="00114A33" w:rsidP="00A42F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0DA3F7CC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3FF39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852F245" w14:textId="77777777" w:rsidR="00114A33" w:rsidRPr="00A42F19" w:rsidRDefault="00A42F19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57"/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научно – фантастический рассказ? Е. Велтистов «Приключения Электроника» Оценка чтения и понимания текста.</w:t>
            </w:r>
            <w:commentRangeEnd w:id="57"/>
            <w:r w:rsidR="00AF1FC3">
              <w:rPr>
                <w:rStyle w:val="affb"/>
              </w:rPr>
              <w:commentReference w:id="5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4FC42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E5CD9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6CC7D2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ABF12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0F213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3A941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B51011A" w14:textId="77777777" w:rsidR="00114A33" w:rsidRDefault="00114A33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418C9CDE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60D2C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414366F" w14:textId="77777777" w:rsidR="00A42F19" w:rsidRPr="00A42F19" w:rsidRDefault="00A42F19" w:rsidP="00A42F1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58"/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фантастической литературы. Сравнение фантастической литературы и сказки.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  <w:commentRangeEnd w:id="58"/>
            <w:r w:rsidR="00AF1FC3">
              <w:rPr>
                <w:rStyle w:val="affb"/>
              </w:rPr>
              <w:commentReference w:id="58"/>
            </w:r>
          </w:p>
          <w:p w14:paraId="46793E47" w14:textId="77777777" w:rsidR="00114A33" w:rsidRPr="002F27D9" w:rsidRDefault="002F27D9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710AC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75906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8EFA0A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1B610C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6D64F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8372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B1771B8" w14:textId="77777777" w:rsidR="00CB4D15" w:rsidRDefault="00CB4D15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72A0B8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42662CF4" w14:textId="77777777" w:rsidTr="00AF1FC3">
        <w:trPr>
          <w:trHeight w:hRule="exact" w:val="298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ACB50" w14:textId="77777777" w:rsidR="00114A33" w:rsidRPr="00C961A7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</w:t>
            </w: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68DA8" w14:textId="77777777" w:rsidR="00AF1FC3" w:rsidRDefault="00AF1FC3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Введение в тему «Зарубежная литература».</w:t>
            </w:r>
          </w:p>
          <w:p w14:paraId="5C755ED0" w14:textId="77777777" w:rsidR="00A42F19" w:rsidRPr="008765AF" w:rsidRDefault="00A42F19" w:rsidP="00A42F19">
            <w:pPr>
              <w:shd w:val="clear" w:color="auto" w:fill="FFFFFF" w:themeFill="background1"/>
              <w:rPr>
                <w:lang w:val="ru-RU"/>
              </w:rPr>
            </w:pPr>
            <w:r w:rsidRPr="009B66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Расширение круга чтения произведений зарубежных писателей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  <w:r w:rsidRPr="00661BC8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Особенности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приключенческой литературы.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 Оценка поступка героя.</w:t>
            </w:r>
          </w:p>
          <w:p w14:paraId="1DC34A46" w14:textId="77777777" w:rsidR="00CB4D15" w:rsidRPr="000816B4" w:rsidRDefault="00CB4D15" w:rsidP="00CB4D1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68052ACE" w14:textId="77777777" w:rsidR="00114A33" w:rsidRPr="00866A38" w:rsidRDefault="00114A33" w:rsidP="00CB4D15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816B3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BA027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5BCAD0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074D0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E34F0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1D22D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7B8CCE9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799C1D7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AE1B9D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67328FA6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75B17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E6204" w14:textId="77777777" w:rsidR="00114A33" w:rsidRPr="007B29ED" w:rsidRDefault="00CB4D15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Герой. Поступок героя. Оценка поступка героя. 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Средства художественной выразительности в литературном произведении</w:t>
            </w:r>
            <w:r w:rsidR="00114A33"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  <w:p w14:paraId="6C92F311" w14:textId="77777777" w:rsidR="00114A33" w:rsidRPr="00866A38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3B52E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9607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EA6F19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B4E2C8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CDE2E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48E83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C2BFE8C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ED11B39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70E35CC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558EB312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DCA85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F036B" w14:textId="77777777" w:rsidR="00CB4D15" w:rsidRDefault="00CB4D15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Характеристика героя.  </w:t>
            </w:r>
          </w:p>
          <w:p w14:paraId="5802F510" w14:textId="77777777" w:rsidR="00CB4D15" w:rsidRPr="00EC6E09" w:rsidRDefault="00AF1FC3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разделу «Зарубежная литература»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048054D0" w14:textId="77777777" w:rsidR="00114A33" w:rsidRPr="00E71B29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4A42558D" w14:textId="77777777" w:rsidR="00114A33" w:rsidRPr="00EC6E09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DD8DF95" w14:textId="77777777" w:rsidR="00114A33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34063D68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6E6E965F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38BA151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85BFF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E089F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8DA470" w14:textId="77777777" w:rsidR="00114A33" w:rsidRPr="00C8100B" w:rsidRDefault="00114A33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EA2D02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D9B23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57FD6" w14:textId="77777777" w:rsidR="00261E9C" w:rsidRDefault="00517DB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27C5DA5C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C56B5F0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10F1F2AC" w14:textId="77777777" w:rsidTr="000A3E8F">
        <w:trPr>
          <w:trHeight w:hRule="exact" w:val="5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88F2E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9C927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commentRangeStart w:id="59"/>
            <w:r w:rsidRPr="000A3E8F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7F5F5"/>
                <w:lang w:val="ru-RU"/>
              </w:rPr>
              <w:t>Библиографическая</w:t>
            </w: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культура (работа с детской книгой и справочной литературой).</w:t>
            </w:r>
          </w:p>
          <w:p w14:paraId="4246B728" w14:textId="77777777" w:rsidR="00114A33" w:rsidRPr="000A3E8F" w:rsidRDefault="000A3E8F" w:rsidP="00D829D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Экскурсия в библиотеку: тем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 экскурсии «Зачем нужны книги»</w:t>
            </w:r>
            <w:commentRangeEnd w:id="59"/>
            <w:r w:rsidR="00AF1FC3">
              <w:rPr>
                <w:rStyle w:val="affb"/>
              </w:rPr>
              <w:commentReference w:id="59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D5924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18B3B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C6FF0B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333411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15FAC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007C0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556286C" w14:textId="77777777" w:rsidR="00C87D68" w:rsidRDefault="00C87D6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595847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F9C799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B11B7" w14:paraId="7345D95D" w14:textId="77777777" w:rsidTr="000A3E8F">
        <w:trPr>
          <w:trHeight w:hRule="exact" w:val="3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76F47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68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4B283" w14:textId="77777777" w:rsidR="000A3E8F" w:rsidRPr="000A3E8F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Очерк как повествование о реальном событии.</w:t>
            </w:r>
            <w:r w:rsidRPr="004A6A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Типы книг (изданий): книга-произведение, книга-сборник, собрание сочинений, периодическая печать, справочные издания.</w:t>
            </w:r>
          </w:p>
          <w:p w14:paraId="36F11C83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4A6AD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Чтение очерков С. Я. Маршака «Книга — ваш друг и учитель»,</w:t>
            </w:r>
          </w:p>
          <w:p w14:paraId="5ADFAE05" w14:textId="77777777" w:rsidR="000A3E8F" w:rsidRPr="00EC6E09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5223ED40" w14:textId="77777777" w:rsidR="00114A33" w:rsidRPr="00866A38" w:rsidRDefault="00114A33" w:rsidP="000A3E8F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19E9F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F0298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5349F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9BD9B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BCF95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74CA9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0A3E8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124DED0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E84AF4C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A3758D" w14:paraId="73537C46" w14:textId="77777777" w:rsidTr="00CB4D15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0AE35" w14:textId="77777777" w:rsidR="00A3758D" w:rsidRPr="00BA7D10" w:rsidRDefault="00BA7D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816F8" w14:textId="77777777" w:rsidR="00A3758D" w:rsidRPr="00BA7D10" w:rsidRDefault="00FF3C1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621A1" w14:textId="77777777" w:rsidR="00A3758D" w:rsidRDefault="00517DB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4E8CA" w14:textId="77777777" w:rsidR="00A3758D" w:rsidRPr="00C87D68" w:rsidRDefault="00517DB9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14:paraId="64D38309" w14:textId="77777777" w:rsidR="00A3758D" w:rsidRDefault="00A3758D">
      <w:pPr>
        <w:autoSpaceDE w:val="0"/>
        <w:autoSpaceDN w:val="0"/>
        <w:spacing w:after="0" w:line="14" w:lineRule="exact"/>
      </w:pPr>
    </w:p>
    <w:p w14:paraId="2156E8FB" w14:textId="77777777" w:rsidR="00A3758D" w:rsidRDefault="00A3758D">
      <w:pPr>
        <w:sectPr w:rsidR="00A3758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E34B090" w14:textId="77777777" w:rsidR="00A3758D" w:rsidRDefault="00A3758D">
      <w:pPr>
        <w:autoSpaceDE w:val="0"/>
        <w:autoSpaceDN w:val="0"/>
        <w:spacing w:after="78" w:line="220" w:lineRule="exact"/>
      </w:pPr>
    </w:p>
    <w:p w14:paraId="666653CF" w14:textId="77777777" w:rsidR="00A3758D" w:rsidRDefault="00BA7D1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7EAA21AF" w14:textId="77777777" w:rsidR="00A3758D" w:rsidRDefault="00BA7D1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5FDB2F95" w14:textId="77777777" w:rsidR="00A3758D" w:rsidRPr="00BA7D10" w:rsidRDefault="00BA7D10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76BD4E74" w14:textId="77777777" w:rsidR="00A3758D" w:rsidRDefault="00BA7D10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5777A47C" w14:textId="77777777" w:rsidR="00BA7D10" w:rsidRPr="00BA7D10" w:rsidRDefault="00F24836">
      <w:pPr>
        <w:autoSpaceDE w:val="0"/>
        <w:autoSpaceDN w:val="0"/>
        <w:spacing w:before="262" w:after="0" w:line="230" w:lineRule="auto"/>
        <w:rPr>
          <w:lang w:val="ru-RU"/>
        </w:rPr>
      </w:pPr>
      <w:hyperlink r:id="rId173" w:history="1">
        <w:r w:rsidR="00BA7D10" w:rsidRPr="003A684B">
          <w:rPr>
            <w:rStyle w:val="aff8"/>
            <w:lang w:val="ru-RU"/>
          </w:rPr>
          <w:t>https://cdn.catalog.prosv.ru/attachment/01bd8a2d0cedeaced157943c2c8eaf9d46a82deb.pdf</w:t>
        </w:r>
      </w:hyperlink>
      <w:r w:rsidR="00BA7D10">
        <w:rPr>
          <w:lang w:val="ru-RU"/>
        </w:rPr>
        <w:t xml:space="preserve"> </w:t>
      </w:r>
    </w:p>
    <w:p w14:paraId="23EE1C10" w14:textId="77777777" w:rsidR="00BA7D10" w:rsidRDefault="00BA7D10" w:rsidP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0B764B0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4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https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://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quizizz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.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com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69E635F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5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https://nearpod.com/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5556E62A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6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https://www.plickers.com/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1C8B683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7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https://genial.ly/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C0E61E9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8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https://www.zipgrade.com/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ECEE278" w14:textId="77777777" w:rsidR="00BA7D10" w:rsidRDefault="00BA7D10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hyperlink r:id="rId179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https://www.umaigra.com/</w:t>
        </w:r>
      </w:hyperlink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1D2D042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0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https://worksheets.ru/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F8C20D3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1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https://www.liveworksheets.com/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DD3FA43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2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https://udoba.org/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834A6A2" w14:textId="77777777" w:rsidR="00BA7D10" w:rsidRDefault="00F24836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3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https://learningapps.org/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6E95F38" w14:textId="77777777" w:rsidR="00BA7D10" w:rsidRPr="00BA7D10" w:rsidRDefault="00BA7D10" w:rsidP="00BA7D10">
      <w:pPr>
        <w:rPr>
          <w:lang w:val="ru-RU"/>
        </w:rPr>
        <w:sectPr w:rsidR="00BA7D10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Style w:val="aff8"/>
          <w:rFonts w:ascii="Times New Roman" w:eastAsia="Times New Roman" w:hAnsi="Times New Roman"/>
          <w:w w:val="97"/>
          <w:sz w:val="16"/>
          <w:lang w:val="ru-RU"/>
        </w:rPr>
        <w:t xml:space="preserve">  </w:t>
      </w:r>
      <w:hyperlink r:id="rId184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https://teachermade.com/</w:t>
        </w:r>
      </w:hyperlink>
    </w:p>
    <w:p w14:paraId="31F6B8AE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6117B863" w14:textId="77777777" w:rsidR="00A3758D" w:rsidRPr="00BA7D10" w:rsidRDefault="00BA7D10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66098B40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72FF590" w14:textId="77777777" w:rsidR="00BA7D10" w:rsidRPr="00BA7D10" w:rsidRDefault="00BA7D10">
      <w:pPr>
        <w:rPr>
          <w:lang w:val="ru-RU"/>
        </w:rPr>
      </w:pPr>
    </w:p>
    <w:sectPr w:rsidR="00BA7D10" w:rsidRPr="00BA7D1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Пользователь Windows" w:date="2022-08-16T15:36:00Z" w:initials="ПW">
    <w:p w14:paraId="25EC4A97" w14:textId="77777777" w:rsidR="00F815A1" w:rsidRDefault="00F815A1" w:rsidP="00B07E25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Текущий контроль;</w:t>
      </w:r>
    </w:p>
    <w:p w14:paraId="74F63BF3" w14:textId="77777777" w:rsidR="00F815A1" w:rsidRDefault="00F815A1" w:rsidP="00B07E25">
      <w:pPr>
        <w:pStyle w:val="affc"/>
        <w:rPr>
          <w:lang w:val="ru-RU"/>
        </w:rPr>
      </w:pPr>
      <w:r>
        <w:rPr>
          <w:lang w:val="ru-RU"/>
        </w:rPr>
        <w:t>Промежуточный контроль;</w:t>
      </w:r>
    </w:p>
    <w:p w14:paraId="2566C2DA" w14:textId="77777777" w:rsidR="00F815A1" w:rsidRPr="00B07E25" w:rsidRDefault="00F815A1" w:rsidP="00B07E25">
      <w:pPr>
        <w:pStyle w:val="affc"/>
        <w:rPr>
          <w:lang w:val="ru-RU"/>
        </w:rPr>
      </w:pPr>
      <w:r>
        <w:rPr>
          <w:lang w:val="ru-RU"/>
        </w:rPr>
        <w:t>Итоговый контроль.</w:t>
      </w:r>
    </w:p>
  </w:comment>
  <w:comment w:id="2" w:author="Пользователь Windows" w:date="2022-08-16T15:56:00Z" w:initials="ПW">
    <w:p w14:paraId="724DFC7C" w14:textId="77777777" w:rsidR="00F815A1" w:rsidRPr="00517DB9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3" w:author="Пользователь Windows" w:date="2022-08-31T21:59:00Z" w:initials="ПW">
    <w:p w14:paraId="34DC1257" w14:textId="77777777" w:rsidR="00F815A1" w:rsidRDefault="00F815A1" w:rsidP="00CD338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«Летописи. Былины. Жития».</w:t>
      </w:r>
    </w:p>
    <w:p w14:paraId="79B85FA8" w14:textId="77777777" w:rsidR="00F815A1" w:rsidRPr="00CD3381" w:rsidRDefault="00F815A1" w:rsidP="00CD3381">
      <w:pPr>
        <w:pStyle w:val="affc"/>
        <w:rPr>
          <w:lang w:val="ru-RU"/>
        </w:rPr>
      </w:pPr>
      <w:r>
        <w:rPr>
          <w:lang w:val="ru-RU"/>
        </w:rPr>
        <w:t xml:space="preserve">В тематическом планировании тема относится к разделу </w:t>
      </w:r>
      <w:r w:rsidRPr="006A2FF5">
        <w:rPr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Фольклор (устное народное творчество)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».</w:t>
      </w:r>
    </w:p>
  </w:comment>
  <w:comment w:id="4" w:author="Пользователь Windows" w:date="2022-08-31T20:42:00Z" w:initials="ПW">
    <w:p w14:paraId="313A97E2" w14:textId="77777777" w:rsidR="00F815A1" w:rsidRPr="000B344F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5" w:author="Пользователь Windows" w:date="2022-08-31T20:44:00Z" w:initials="ПW">
    <w:p w14:paraId="2FE189A7" w14:textId="77777777" w:rsidR="00F815A1" w:rsidRPr="000B344F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6" w:author="Пользователь Windows" w:date="2022-08-31T20:44:00Z" w:initials="ПW">
    <w:p w14:paraId="7A6A8941" w14:textId="77777777" w:rsidR="00F815A1" w:rsidRPr="000B344F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7" w:author="Пользователь Windows" w:date="2022-08-16T21:54:00Z" w:initials="ПW">
    <w:p w14:paraId="64208EA7" w14:textId="77777777" w:rsidR="00F815A1" w:rsidRPr="00E440E3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8" w:author="Пользователь Windows" w:date="2022-08-31T20:45:00Z" w:initials="ПW">
    <w:p w14:paraId="500D893D" w14:textId="77777777" w:rsidR="00F815A1" w:rsidRDefault="00F815A1" w:rsidP="00DF5ADB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«Летописи. Былины. Жития».</w:t>
      </w:r>
    </w:p>
    <w:p w14:paraId="3256CA91" w14:textId="77777777" w:rsidR="00F815A1" w:rsidRPr="006A2FF5" w:rsidRDefault="00F815A1" w:rsidP="00DF5AD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lang w:val="ru-RU"/>
        </w:rPr>
        <w:t xml:space="preserve">В тематическом планировании тема относится к разделу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О Родине, героические страницы истории». </w:t>
      </w:r>
    </w:p>
    <w:p w14:paraId="46A5FB9C" w14:textId="77777777" w:rsidR="00F815A1" w:rsidRPr="006A2FF5" w:rsidRDefault="00F815A1" w:rsidP="00DF5ADB">
      <w:pPr>
        <w:pStyle w:val="affc"/>
        <w:rPr>
          <w:lang w:val="ru-RU"/>
        </w:rPr>
      </w:pP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</w:comment>
  <w:comment w:id="9" w:author="Пользователь Windows" w:date="2022-08-31T20:47:00Z" w:initials="ПW">
    <w:p w14:paraId="68B26ED4" w14:textId="77777777" w:rsidR="00F815A1" w:rsidRDefault="00F815A1" w:rsidP="00DF5ADB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«Летописи. Былины. Жития».</w:t>
      </w:r>
    </w:p>
    <w:p w14:paraId="2052AF15" w14:textId="77777777" w:rsidR="00F815A1" w:rsidRPr="006A2FF5" w:rsidRDefault="00F815A1" w:rsidP="00DF5AD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lang w:val="ru-RU"/>
        </w:rPr>
        <w:t xml:space="preserve">В тематическом планировании тема относится к разделу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О Родине, героические страницы истории». </w:t>
      </w:r>
    </w:p>
    <w:p w14:paraId="1F1379F8" w14:textId="77777777" w:rsidR="00F815A1" w:rsidRPr="006A2FF5" w:rsidRDefault="00F815A1" w:rsidP="00DF5ADB">
      <w:pPr>
        <w:pStyle w:val="affc"/>
        <w:rPr>
          <w:lang w:val="ru-RU"/>
        </w:rPr>
      </w:pP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</w:comment>
  <w:comment w:id="10" w:author="Пользователь Windows" w:date="2022-08-31T20:47:00Z" w:initials="ПW">
    <w:p w14:paraId="493AE18E" w14:textId="77777777" w:rsidR="00F815A1" w:rsidRPr="00DF5ADB" w:rsidRDefault="00F815A1" w:rsidP="00DF5ADB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 xml:space="preserve">В тематическом планировании тема относится к разделу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О Родине, героические страницы истории». </w:t>
      </w:r>
    </w:p>
    <w:p w14:paraId="72EBE2D8" w14:textId="77777777" w:rsidR="00F815A1" w:rsidRPr="006A2FF5" w:rsidRDefault="00F815A1" w:rsidP="00DF5AD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  <w:p w14:paraId="5E6A65A3" w14:textId="77777777" w:rsidR="00F815A1" w:rsidRPr="000B344F" w:rsidRDefault="00F815A1">
      <w:pPr>
        <w:pStyle w:val="affc"/>
        <w:rPr>
          <w:lang w:val="ru-RU"/>
        </w:rPr>
      </w:pPr>
      <w:r>
        <w:rPr>
          <w:lang w:val="ru-RU"/>
        </w:rPr>
        <w:t>Есть в тематическом классификаторе.</w:t>
      </w:r>
    </w:p>
  </w:comment>
  <w:comment w:id="11" w:author="Пользователь Windows" w:date="2022-08-31T20:48:00Z" w:initials="ПW">
    <w:p w14:paraId="32CA1115" w14:textId="77777777" w:rsidR="00F815A1" w:rsidRDefault="00F815A1" w:rsidP="006A2FF5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«Летописи. Былины. Жития».</w:t>
      </w:r>
    </w:p>
    <w:p w14:paraId="0CFE1791" w14:textId="77777777" w:rsidR="00F815A1" w:rsidRPr="006A2FF5" w:rsidRDefault="00F815A1" w:rsidP="006A2FF5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lang w:val="ru-RU"/>
        </w:rPr>
        <w:t xml:space="preserve">В тематическом планировании тема относится к разделу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О Родине, героические страницы истории». </w:t>
      </w:r>
    </w:p>
    <w:p w14:paraId="0ADACD5A" w14:textId="77777777" w:rsidR="00F815A1" w:rsidRPr="009A6F27" w:rsidRDefault="00F815A1">
      <w:pPr>
        <w:pStyle w:val="affc"/>
        <w:rPr>
          <w:lang w:val="ru-RU"/>
        </w:rPr>
      </w:pP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</w:comment>
  <w:comment w:id="12" w:author="Пользователь Windows" w:date="2022-08-31T20:51:00Z" w:initials="ПW">
    <w:p w14:paraId="0704A79A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3" w:author="Пользователь Windows" w:date="2022-08-31T20:52:00Z" w:initials="ПW">
    <w:p w14:paraId="589E715F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4" w:author="Пользователь Windows" w:date="2022-08-31T20:53:00Z" w:initials="ПW">
    <w:p w14:paraId="51702CB7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5" w:author="Пользователь Windows" w:date="2022-08-31T20:53:00Z" w:initials="ПW">
    <w:p w14:paraId="57705533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6" w:author="Пользователь Windows" w:date="2022-08-31T20:54:00Z" w:initials="ПW">
    <w:p w14:paraId="0B8174E0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7" w:author="Пользователь Windows" w:date="2022-08-31T20:54:00Z" w:initials="ПW">
    <w:p w14:paraId="006D65B5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8" w:author="Пользователь Windows" w:date="2022-08-31T20:54:00Z" w:initials="ПW">
    <w:p w14:paraId="7FE38A4C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19" w:author="Пользователь Windows" w:date="2022-08-31T20:54:00Z" w:initials="ПW">
    <w:p w14:paraId="573D72A1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20" w:author="Пользователь Windows" w:date="2022-08-31T20:55:00Z" w:initials="ПW">
    <w:p w14:paraId="6B637AF4" w14:textId="77777777" w:rsidR="00F815A1" w:rsidRPr="000B344F" w:rsidRDefault="00F815A1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270D521" w14:textId="77777777" w:rsidR="00F815A1" w:rsidRPr="009A6F27" w:rsidRDefault="00F815A1">
      <w:pPr>
        <w:pStyle w:val="affc"/>
        <w:rPr>
          <w:lang w:val="ru-RU"/>
        </w:rPr>
      </w:pPr>
    </w:p>
  </w:comment>
  <w:comment w:id="21" w:author="Пользователь Windows" w:date="2022-08-31T20:56:00Z" w:initials="ПW">
    <w:p w14:paraId="1DAD41CF" w14:textId="77777777" w:rsidR="00F815A1" w:rsidRPr="000B344F" w:rsidRDefault="00F815A1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AC26E7B" w14:textId="77777777" w:rsidR="00F815A1" w:rsidRPr="009A6F27" w:rsidRDefault="00F815A1">
      <w:pPr>
        <w:pStyle w:val="affc"/>
        <w:rPr>
          <w:lang w:val="ru-RU"/>
        </w:rPr>
      </w:pPr>
    </w:p>
  </w:comment>
  <w:comment w:id="22" w:author="Пользователь Windows" w:date="2022-08-31T20:56:00Z" w:initials="ПW">
    <w:p w14:paraId="301514B7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23" w:author="Пользователь Windows" w:date="2022-08-31T20:56:00Z" w:initials="ПW">
    <w:p w14:paraId="33C87484" w14:textId="77777777" w:rsidR="00F815A1" w:rsidRPr="009A6F27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</w:comment>
  <w:comment w:id="24" w:author="Пользователь Windows" w:date="2022-08-31T20:57:00Z" w:initials="ПW">
    <w:p w14:paraId="2C2AC319" w14:textId="77777777" w:rsidR="00F815A1" w:rsidRDefault="00F815A1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В учебнике тема относится к разделу «Чудесный мир классики».</w:t>
      </w:r>
    </w:p>
    <w:p w14:paraId="7F8B5312" w14:textId="77777777" w:rsidR="00F815A1" w:rsidRPr="009A6F27" w:rsidRDefault="00F815A1">
      <w:pPr>
        <w:pStyle w:val="affc"/>
        <w:rPr>
          <w:lang w:val="ru-RU"/>
        </w:rPr>
      </w:pPr>
      <w:r>
        <w:rPr>
          <w:lang w:val="ru-RU"/>
        </w:rPr>
        <w:t>В тематическом планировании тема относится к разделу «Произведения о детях».</w:t>
      </w:r>
    </w:p>
  </w:comment>
  <w:comment w:id="25" w:author="Пользователь Windows" w:date="2022-08-31T20:58:00Z" w:initials="ПW">
    <w:p w14:paraId="1EFED433" w14:textId="77777777" w:rsidR="00F815A1" w:rsidRPr="000B344F" w:rsidRDefault="00F815A1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11F6957" w14:textId="77777777" w:rsidR="00F815A1" w:rsidRPr="009A6F27" w:rsidRDefault="00F815A1" w:rsidP="002627DE">
      <w:pPr>
        <w:pStyle w:val="affc"/>
        <w:rPr>
          <w:lang w:val="ru-RU"/>
        </w:rPr>
      </w:pPr>
    </w:p>
    <w:p w14:paraId="1D190D04" w14:textId="77777777" w:rsidR="00F815A1" w:rsidRPr="002627DE" w:rsidRDefault="00F815A1">
      <w:pPr>
        <w:pStyle w:val="affc"/>
        <w:rPr>
          <w:lang w:val="ru-RU"/>
        </w:rPr>
      </w:pPr>
    </w:p>
  </w:comment>
  <w:comment w:id="26" w:author="Пользователь Windows" w:date="2022-08-31T21:03:00Z" w:initials="ПW">
    <w:p w14:paraId="65152732" w14:textId="77777777" w:rsidR="00F815A1" w:rsidRPr="000B344F" w:rsidRDefault="00F815A1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778D93B6" w14:textId="77777777" w:rsidR="00F815A1" w:rsidRPr="009A6F27" w:rsidRDefault="00F815A1" w:rsidP="002627DE">
      <w:pPr>
        <w:pStyle w:val="affc"/>
        <w:rPr>
          <w:lang w:val="ru-RU"/>
        </w:rPr>
      </w:pPr>
    </w:p>
    <w:p w14:paraId="0D689233" w14:textId="77777777" w:rsidR="00F815A1" w:rsidRPr="002627DE" w:rsidRDefault="00F815A1">
      <w:pPr>
        <w:pStyle w:val="affc"/>
        <w:rPr>
          <w:lang w:val="ru-RU"/>
        </w:rPr>
      </w:pPr>
    </w:p>
  </w:comment>
  <w:comment w:id="27" w:author="Пользователь Windows" w:date="2022-08-31T21:04:00Z" w:initials="ПW">
    <w:p w14:paraId="7FBD6359" w14:textId="77777777" w:rsidR="00F815A1" w:rsidRPr="000B344F" w:rsidRDefault="00F815A1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F994FB6" w14:textId="77777777" w:rsidR="00F815A1" w:rsidRPr="009A6F27" w:rsidRDefault="00F815A1" w:rsidP="002627DE">
      <w:pPr>
        <w:pStyle w:val="affc"/>
        <w:rPr>
          <w:lang w:val="ru-RU"/>
        </w:rPr>
      </w:pPr>
    </w:p>
    <w:p w14:paraId="5793AEB1" w14:textId="77777777" w:rsidR="00F815A1" w:rsidRPr="002627DE" w:rsidRDefault="00F815A1">
      <w:pPr>
        <w:pStyle w:val="affc"/>
        <w:rPr>
          <w:lang w:val="ru-RU"/>
        </w:rPr>
      </w:pPr>
    </w:p>
  </w:comment>
  <w:comment w:id="28" w:author="Пользователь Windows" w:date="2022-08-31T21:08:00Z" w:initials="ПW">
    <w:p w14:paraId="57A19145" w14:textId="77777777" w:rsidR="00F815A1" w:rsidRPr="00B86BA6" w:rsidRDefault="00F815A1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 w:rsidRPr="00B86BA6"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6C4EDD27" w14:textId="77777777" w:rsidR="00F815A1" w:rsidRPr="00B86BA6" w:rsidRDefault="00F815A1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29" w:author="Пользователь Windows" w:date="2022-08-31T21:12:00Z" w:initials="ПW">
    <w:p w14:paraId="28872040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62ECED1F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0" w:author="Пользователь Windows" w:date="2022-08-31T21:13:00Z" w:initials="ПW">
    <w:p w14:paraId="3651AF1B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76B76769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1" w:author="Пользователь Windows" w:date="2022-08-31T21:13:00Z" w:initials="ПW">
    <w:p w14:paraId="750727B8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2E8BB25C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2" w:author="Пользователь Windows" w:date="2022-08-31T21:13:00Z" w:initials="ПW">
    <w:p w14:paraId="40463848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60E9F939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3" w:author="Пользователь Windows" w:date="2022-08-31T21:14:00Z" w:initials="ПW">
    <w:p w14:paraId="0B0ADC19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«Поэтическая тетрадь». </w:t>
      </w:r>
    </w:p>
    <w:p w14:paraId="3AAA5D23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</w:t>
      </w:r>
      <w:r w:rsidRPr="00B86BA6">
        <w:rPr>
          <w:rFonts w:ascii="Times New Roman" w:eastAsia="Times New Roman" w:hAnsi="Times New Roman"/>
          <w:color w:val="000000"/>
          <w:w w:val="97"/>
          <w:sz w:val="16"/>
        </w:rPr>
        <w:t>I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4" w:author="Пользователь Windows" w:date="2022-08-31T21:15:00Z" w:initials="ПW">
    <w:p w14:paraId="34C3C814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сказки»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5DF823A" w14:textId="77777777" w:rsidR="00F815A1" w:rsidRPr="00B86BA6" w:rsidRDefault="00F815A1" w:rsidP="00B86BA6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5" w:author="Пользователь Windows" w:date="2022-08-31T22:26:00Z" w:initials="ПW">
    <w:p w14:paraId="7A93D88A" w14:textId="77777777" w:rsidR="00F815A1" w:rsidRPr="00B86BA6" w:rsidRDefault="00F815A1" w:rsidP="002263AD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сказки»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4E70E70" w14:textId="77777777" w:rsidR="00F815A1" w:rsidRPr="002263AD" w:rsidRDefault="00F815A1" w:rsidP="002263AD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6" w:author="Пользователь Windows" w:date="2022-08-31T22:26:00Z" w:initials="ПW">
    <w:p w14:paraId="7F218C2A" w14:textId="77777777" w:rsidR="00F815A1" w:rsidRPr="00B86BA6" w:rsidRDefault="00F815A1" w:rsidP="002263AD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сказки»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50B3147" w14:textId="77777777" w:rsidR="00F815A1" w:rsidRPr="002263AD" w:rsidRDefault="00F815A1" w:rsidP="002263AD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7" w:author="Пользователь Windows" w:date="2022-08-31T22:26:00Z" w:initials="ПW">
    <w:p w14:paraId="596E3ABF" w14:textId="77777777" w:rsidR="00F815A1" w:rsidRPr="00B86BA6" w:rsidRDefault="00F815A1" w:rsidP="002263AD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сказки»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4D095F0" w14:textId="77777777" w:rsidR="00F815A1" w:rsidRPr="002263AD" w:rsidRDefault="00F815A1" w:rsidP="002263AD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8" w:author="Пользователь Windows" w:date="2022-08-31T22:27:00Z" w:initials="ПW">
    <w:p w14:paraId="01150F41" w14:textId="77777777" w:rsidR="00F815A1" w:rsidRPr="00B86BA6" w:rsidRDefault="00F815A1" w:rsidP="002263AD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(первая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Литературные сказки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FF6D5DB" w14:textId="77777777" w:rsidR="00F815A1" w:rsidRPr="002263AD" w:rsidRDefault="00F815A1" w:rsidP="002263AD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Литературная сказка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39" w:author="Пользователь Windows" w:date="2022-08-31T21:17:00Z" w:initials="ПW">
    <w:p w14:paraId="5B76F099" w14:textId="77777777" w:rsidR="00F815A1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7CF91234" w14:textId="77777777" w:rsidR="00F815A1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7A3C5DB5" w14:textId="77777777" w:rsidR="00F815A1" w:rsidRPr="00B86BA6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40" w:author="Пользователь Windows" w:date="2022-08-31T21:18:00Z" w:initials="ПW">
    <w:p w14:paraId="78E3DCAA" w14:textId="77777777" w:rsidR="00F815A1" w:rsidRDefault="00F815A1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«Картины природы в творчестве поэтов и писателей ХХ века»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589565F5" w14:textId="77777777" w:rsidR="00F815A1" w:rsidRPr="00B86BA6" w:rsidRDefault="00F815A1" w:rsidP="00B86BA6">
      <w:pPr>
        <w:pStyle w:val="affc"/>
        <w:rPr>
          <w:lang w:val="ru-RU"/>
        </w:rPr>
      </w:pP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</w:comment>
  <w:comment w:id="41" w:author="Пользователь Windows" w:date="2022-08-31T21:18:00Z" w:initials="ПW">
    <w:p w14:paraId="7675601C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Делу время-потехе час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FF518E5" w14:textId="77777777" w:rsidR="00F815A1" w:rsidRPr="00B86BA6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  <w:p w14:paraId="48C8D372" w14:textId="77777777" w:rsidR="00F815A1" w:rsidRPr="00320F4C" w:rsidRDefault="00F815A1">
      <w:pPr>
        <w:pStyle w:val="affc"/>
        <w:rPr>
          <w:lang w:val="ru-RU"/>
        </w:rPr>
      </w:pPr>
    </w:p>
  </w:comment>
  <w:comment w:id="42" w:author="Пользователь Windows" w:date="2022-08-31T21:20:00Z" w:initials="ПW">
    <w:p w14:paraId="5B64967A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Делу время-потехе час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CEDACE6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3" w:author="Пользователь Windows" w:date="2022-08-31T21:20:00Z" w:initials="ПW">
    <w:p w14:paraId="050EC096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Делу время-потехе час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21FEE37B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4" w:author="Пользователь Windows" w:date="2022-08-31T21:20:00Z" w:initials="ПW">
    <w:p w14:paraId="4A69A6DF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Делу время-потехе час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23393E6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Юмористические произведения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5" w:author="Пользователь Windows" w:date="2022-08-31T21:22:00Z" w:initials="ПW">
    <w:p w14:paraId="1FBDC50F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Страна детства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E3D9682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6" w:author="Пользователь Windows" w:date="2022-08-31T21:23:00Z" w:initials="ПW">
    <w:p w14:paraId="2BC3CCB3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Страна детства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190AFD8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7" w:author="Пользователь Windows" w:date="2022-08-31T21:24:00Z" w:initials="ПW">
    <w:p w14:paraId="76B6A983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Страна детства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589201B2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В тематическом планировании 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Произведения о детях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»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</w:p>
  </w:comment>
  <w:comment w:id="48" w:author="Пользователь Windows" w:date="2022-08-31T21:27:00Z" w:initials="ПW">
    <w:p w14:paraId="7457F449" w14:textId="77777777" w:rsidR="00F815A1" w:rsidRPr="00B86BA6" w:rsidRDefault="00F815A1" w:rsidP="00320F4C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Природа и мы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6D438090" w14:textId="77777777" w:rsidR="00F815A1" w:rsidRPr="00320F4C" w:rsidRDefault="00F815A1" w:rsidP="00320F4C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Произведения о животных и родной природе».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49" w:author="Пользователь Windows" w:date="2022-08-31T21:28:00Z" w:initials="ПW">
    <w:p w14:paraId="51A811D1" w14:textId="77777777" w:rsidR="00F815A1" w:rsidRPr="00B86BA6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Природа и мы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7C0625B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Произведения о животных и родной природе».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0" w:author="Пользователь Windows" w:date="2022-08-31T21:29:00Z" w:initials="ПW">
    <w:p w14:paraId="6A8A1852" w14:textId="77777777" w:rsidR="00F815A1" w:rsidRPr="00B86BA6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Природа и мы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4ED3E4C5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Произведения о животных и родной природе».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1" w:author="Пользователь Windows" w:date="2022-08-31T21:29:00Z" w:initials="ПW">
    <w:p w14:paraId="31FC3162" w14:textId="77777777" w:rsidR="00F815A1" w:rsidRPr="00B86BA6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Природа и мы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2FF51F2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Произведения о животных и родной природе».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2" w:author="Пользователь Windows" w:date="2022-08-31T21:29:00Z" w:initials="ПW">
    <w:p w14:paraId="07F7867C" w14:textId="77777777" w:rsidR="00F815A1" w:rsidRPr="00B86BA6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Природа и мы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DEF0728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Произведения о животных и родной природе».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3" w:author="Пользователь Windows" w:date="2022-08-31T21:30:00Z" w:initials="ПW">
    <w:p w14:paraId="15F267A5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>
        <w:rPr>
          <w:rFonts w:ascii="Times New Roman" w:hAnsi="Times New Roman" w:cs="Times New Roman"/>
          <w:bCs/>
          <w:sz w:val="20"/>
          <w:szCs w:val="20"/>
          <w:lang w:val="ru-RU"/>
        </w:rPr>
        <w:t xml:space="preserve">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Родина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0F7EDDD1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О Родине, героические страницы истории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4" w:author="Пользователь Windows" w:date="2022-08-31T21:33:00Z" w:initials="ПW">
    <w:p w14:paraId="1110493C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Родина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8D64004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О Родине, героические страницы истории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5" w:author="Пользователь Windows" w:date="2022-08-31T21:33:00Z" w:initials="ПW">
    <w:p w14:paraId="0E629C4B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Родина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78129D9E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О Родине, героические страницы истории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6" w:author="Пользователь Windows" w:date="2022-08-31T21:34:00Z" w:initials="ПW">
    <w:p w14:paraId="7D35B553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Родина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07A25F8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О Родине, героические страницы истории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7" w:author="Пользователь Windows" w:date="2022-08-31T21:35:00Z" w:initials="ПW">
    <w:p w14:paraId="390F5577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Страна Фантазия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1C4E7CD1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Произведения о детях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 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8" w:author="Пользователь Windows" w:date="2022-08-31T21:35:00Z" w:initials="ПW">
    <w:p w14:paraId="0A171574" w14:textId="77777777" w:rsidR="00F815A1" w:rsidRPr="00AF1FC3" w:rsidRDefault="00F815A1" w:rsidP="00AF1FC3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Style w:val="affb"/>
        </w:rPr>
        <w:annotationRef/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учебнике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(вторая часть)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тема 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относится к разделу «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Страна Фантазия</w:t>
      </w: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». </w:t>
      </w:r>
    </w:p>
    <w:p w14:paraId="329EA71B" w14:textId="77777777" w:rsidR="00F815A1" w:rsidRPr="00AF1FC3" w:rsidRDefault="00F815A1" w:rsidP="00AF1FC3">
      <w:pPr>
        <w:pStyle w:val="affc"/>
        <w:rPr>
          <w:lang w:val="ru-RU"/>
        </w:rPr>
      </w:pPr>
      <w:r w:rsidRPr="00B86BA6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В тематическом планировании относится к разделу </w:t>
      </w:r>
      <w:r w:rsidRPr="00320F4C">
        <w:rPr>
          <w:rFonts w:ascii="Times New Roman" w:hAnsi="Times New Roman" w:cs="Times New Roman"/>
          <w:bCs/>
          <w:lang w:val="ru-RU"/>
        </w:rPr>
        <w:t>«</w:t>
      </w:r>
      <w:r>
        <w:rPr>
          <w:rFonts w:ascii="Times New Roman" w:eastAsia="Times New Roman" w:hAnsi="Times New Roman"/>
          <w:color w:val="000000"/>
          <w:w w:val="97"/>
          <w:lang w:val="ru-RU"/>
        </w:rPr>
        <w:t>Произведения о детях</w:t>
      </w:r>
      <w:r w:rsidRPr="00320F4C">
        <w:rPr>
          <w:rFonts w:ascii="Times New Roman" w:eastAsia="Times New Roman" w:hAnsi="Times New Roman"/>
          <w:color w:val="000000"/>
          <w:w w:val="97"/>
          <w:lang w:val="ru-RU"/>
        </w:rPr>
        <w:t>».</w:t>
      </w:r>
      <w:r>
        <w:rPr>
          <w:rFonts w:ascii="Times New Roman" w:eastAsia="Times New Roman" w:hAnsi="Times New Roman"/>
          <w:color w:val="000000"/>
          <w:w w:val="97"/>
          <w:lang w:val="ru-RU"/>
        </w:rPr>
        <w:t xml:space="preserve">  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59" w:author="Пользователь Windows" w:date="2022-08-31T21:37:00Z" w:initials="ПW">
    <w:p w14:paraId="0B7D97D8" w14:textId="77777777" w:rsidR="00F815A1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 в тематическом классификаторе.</w:t>
      </w:r>
    </w:p>
    <w:p w14:paraId="6C36F58F" w14:textId="77777777" w:rsidR="00F815A1" w:rsidRPr="00B86BA6" w:rsidRDefault="00F815A1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  <w:p w14:paraId="137762B7" w14:textId="77777777" w:rsidR="00F815A1" w:rsidRPr="00AF1FC3" w:rsidRDefault="00F815A1">
      <w:pPr>
        <w:pStyle w:val="affc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66C2DA" w15:done="0"/>
  <w15:commentEx w15:paraId="724DFC7C" w15:done="0"/>
  <w15:commentEx w15:paraId="79B85FA8" w15:done="0"/>
  <w15:commentEx w15:paraId="313A97E2" w15:done="0"/>
  <w15:commentEx w15:paraId="2FE189A7" w15:done="0"/>
  <w15:commentEx w15:paraId="7A6A8941" w15:done="0"/>
  <w15:commentEx w15:paraId="64208EA7" w15:done="0"/>
  <w15:commentEx w15:paraId="46A5FB9C" w15:done="0"/>
  <w15:commentEx w15:paraId="1F1379F8" w15:done="0"/>
  <w15:commentEx w15:paraId="5E6A65A3" w15:done="0"/>
  <w15:commentEx w15:paraId="0ADACD5A" w15:done="0"/>
  <w15:commentEx w15:paraId="0704A79A" w15:done="0"/>
  <w15:commentEx w15:paraId="589E715F" w15:done="0"/>
  <w15:commentEx w15:paraId="51702CB7" w15:done="0"/>
  <w15:commentEx w15:paraId="57705533" w15:done="0"/>
  <w15:commentEx w15:paraId="0B8174E0" w15:done="0"/>
  <w15:commentEx w15:paraId="006D65B5" w15:done="0"/>
  <w15:commentEx w15:paraId="7FE38A4C" w15:done="0"/>
  <w15:commentEx w15:paraId="573D72A1" w15:done="0"/>
  <w15:commentEx w15:paraId="6270D521" w15:done="0"/>
  <w15:commentEx w15:paraId="1AC26E7B" w15:done="0"/>
  <w15:commentEx w15:paraId="301514B7" w15:done="0"/>
  <w15:commentEx w15:paraId="33C87484" w15:done="0"/>
  <w15:commentEx w15:paraId="7F8B5312" w15:done="0"/>
  <w15:commentEx w15:paraId="1D190D04" w15:done="0"/>
  <w15:commentEx w15:paraId="0D689233" w15:done="0"/>
  <w15:commentEx w15:paraId="5793AEB1" w15:done="0"/>
  <w15:commentEx w15:paraId="6C4EDD27" w15:done="0"/>
  <w15:commentEx w15:paraId="62ECED1F" w15:done="0"/>
  <w15:commentEx w15:paraId="76B76769" w15:done="0"/>
  <w15:commentEx w15:paraId="2E8BB25C" w15:done="0"/>
  <w15:commentEx w15:paraId="60E9F939" w15:done="0"/>
  <w15:commentEx w15:paraId="3AAA5D23" w15:done="0"/>
  <w15:commentEx w15:paraId="55DF823A" w15:done="0"/>
  <w15:commentEx w15:paraId="14E70E70" w15:done="0"/>
  <w15:commentEx w15:paraId="450B3147" w15:done="0"/>
  <w15:commentEx w15:paraId="74D095F0" w15:done="0"/>
  <w15:commentEx w15:paraId="1FF6D5DB" w15:done="0"/>
  <w15:commentEx w15:paraId="7A3C5DB5" w15:done="0"/>
  <w15:commentEx w15:paraId="589565F5" w15:done="0"/>
  <w15:commentEx w15:paraId="48C8D372" w15:done="0"/>
  <w15:commentEx w15:paraId="3CEDACE6" w15:done="0"/>
  <w15:commentEx w15:paraId="21FEE37B" w15:done="0"/>
  <w15:commentEx w15:paraId="523393E6" w15:done="0"/>
  <w15:commentEx w15:paraId="4E3D9682" w15:done="0"/>
  <w15:commentEx w15:paraId="1190AFD8" w15:done="0"/>
  <w15:commentEx w15:paraId="589201B2" w15:done="0"/>
  <w15:commentEx w15:paraId="6D438090" w15:done="0"/>
  <w15:commentEx w15:paraId="37C0625B" w15:done="0"/>
  <w15:commentEx w15:paraId="4ED3E4C5" w15:done="0"/>
  <w15:commentEx w15:paraId="32FF51F2" w15:done="0"/>
  <w15:commentEx w15:paraId="3DEF0728" w15:done="0"/>
  <w15:commentEx w15:paraId="0F7EDDD1" w15:done="0"/>
  <w15:commentEx w15:paraId="38D64004" w15:done="0"/>
  <w15:commentEx w15:paraId="78129D9E" w15:done="0"/>
  <w15:commentEx w15:paraId="107A25F8" w15:done="0"/>
  <w15:commentEx w15:paraId="1C4E7CD1" w15:done="0"/>
  <w15:commentEx w15:paraId="329EA71B" w15:done="0"/>
  <w15:commentEx w15:paraId="137762B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EBD871" w16cid:durableId="26A730CC"/>
  <w16cid:commentId w16cid:paraId="30BD389D" w16cid:durableId="26A730CD"/>
  <w16cid:commentId w16cid:paraId="5652CF33" w16cid:durableId="26A730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1C0C"/>
    <w:rsid w:val="0006063C"/>
    <w:rsid w:val="000816B4"/>
    <w:rsid w:val="000900F7"/>
    <w:rsid w:val="000A3E8F"/>
    <w:rsid w:val="000B344F"/>
    <w:rsid w:val="000B4CF2"/>
    <w:rsid w:val="000D3001"/>
    <w:rsid w:val="000E45B8"/>
    <w:rsid w:val="00114A33"/>
    <w:rsid w:val="001207EB"/>
    <w:rsid w:val="001272D9"/>
    <w:rsid w:val="00127B1C"/>
    <w:rsid w:val="0015074B"/>
    <w:rsid w:val="00154571"/>
    <w:rsid w:val="0015562B"/>
    <w:rsid w:val="001569CC"/>
    <w:rsid w:val="00174F5D"/>
    <w:rsid w:val="0018116B"/>
    <w:rsid w:val="001E60C0"/>
    <w:rsid w:val="001F60D5"/>
    <w:rsid w:val="002046DC"/>
    <w:rsid w:val="002263AD"/>
    <w:rsid w:val="002325CC"/>
    <w:rsid w:val="00240C81"/>
    <w:rsid w:val="0024746A"/>
    <w:rsid w:val="00261E9C"/>
    <w:rsid w:val="002627DE"/>
    <w:rsid w:val="0029639D"/>
    <w:rsid w:val="002A3A99"/>
    <w:rsid w:val="002F27D9"/>
    <w:rsid w:val="002F5B90"/>
    <w:rsid w:val="00303A93"/>
    <w:rsid w:val="003128EB"/>
    <w:rsid w:val="00320F4C"/>
    <w:rsid w:val="00326F90"/>
    <w:rsid w:val="00363EB2"/>
    <w:rsid w:val="00365FBF"/>
    <w:rsid w:val="0036622B"/>
    <w:rsid w:val="00391AD0"/>
    <w:rsid w:val="003A023F"/>
    <w:rsid w:val="004253FE"/>
    <w:rsid w:val="004650CD"/>
    <w:rsid w:val="004A6AD5"/>
    <w:rsid w:val="004B1469"/>
    <w:rsid w:val="004B544F"/>
    <w:rsid w:val="00517DB9"/>
    <w:rsid w:val="00524624"/>
    <w:rsid w:val="00540D13"/>
    <w:rsid w:val="0056575C"/>
    <w:rsid w:val="005B3E4E"/>
    <w:rsid w:val="005B7CF8"/>
    <w:rsid w:val="005E1FC3"/>
    <w:rsid w:val="00616B35"/>
    <w:rsid w:val="00617A90"/>
    <w:rsid w:val="00633F7E"/>
    <w:rsid w:val="00660759"/>
    <w:rsid w:val="00661BC8"/>
    <w:rsid w:val="006A0105"/>
    <w:rsid w:val="006A2FF5"/>
    <w:rsid w:val="006C280C"/>
    <w:rsid w:val="006D758C"/>
    <w:rsid w:val="006E0B51"/>
    <w:rsid w:val="006F7C0A"/>
    <w:rsid w:val="00713459"/>
    <w:rsid w:val="0075705B"/>
    <w:rsid w:val="00792495"/>
    <w:rsid w:val="00795774"/>
    <w:rsid w:val="007A1361"/>
    <w:rsid w:val="007B29ED"/>
    <w:rsid w:val="007C3FCF"/>
    <w:rsid w:val="007E474A"/>
    <w:rsid w:val="007F6649"/>
    <w:rsid w:val="00866A38"/>
    <w:rsid w:val="008765AF"/>
    <w:rsid w:val="008D2A4A"/>
    <w:rsid w:val="008D774A"/>
    <w:rsid w:val="008E304D"/>
    <w:rsid w:val="00922687"/>
    <w:rsid w:val="0093588D"/>
    <w:rsid w:val="009378A2"/>
    <w:rsid w:val="00974DD1"/>
    <w:rsid w:val="00974E9C"/>
    <w:rsid w:val="009A6F27"/>
    <w:rsid w:val="009B6690"/>
    <w:rsid w:val="009C4798"/>
    <w:rsid w:val="009E12AD"/>
    <w:rsid w:val="009F1AA0"/>
    <w:rsid w:val="009F5CFA"/>
    <w:rsid w:val="00A06D97"/>
    <w:rsid w:val="00A1499B"/>
    <w:rsid w:val="00A268F9"/>
    <w:rsid w:val="00A3758D"/>
    <w:rsid w:val="00A42F19"/>
    <w:rsid w:val="00A84742"/>
    <w:rsid w:val="00A92E3D"/>
    <w:rsid w:val="00AA1D8D"/>
    <w:rsid w:val="00AD5552"/>
    <w:rsid w:val="00AF1FC3"/>
    <w:rsid w:val="00B02E9D"/>
    <w:rsid w:val="00B07E25"/>
    <w:rsid w:val="00B17A15"/>
    <w:rsid w:val="00B22F7E"/>
    <w:rsid w:val="00B3737D"/>
    <w:rsid w:val="00B47730"/>
    <w:rsid w:val="00B50658"/>
    <w:rsid w:val="00B52C94"/>
    <w:rsid w:val="00B86BA6"/>
    <w:rsid w:val="00BA543A"/>
    <w:rsid w:val="00BA7268"/>
    <w:rsid w:val="00BA7D10"/>
    <w:rsid w:val="00BC3F04"/>
    <w:rsid w:val="00BD50CB"/>
    <w:rsid w:val="00BE75B2"/>
    <w:rsid w:val="00C302FE"/>
    <w:rsid w:val="00C55D19"/>
    <w:rsid w:val="00C645B6"/>
    <w:rsid w:val="00C8100B"/>
    <w:rsid w:val="00C87D68"/>
    <w:rsid w:val="00C918C7"/>
    <w:rsid w:val="00C94A41"/>
    <w:rsid w:val="00C961A7"/>
    <w:rsid w:val="00CB0664"/>
    <w:rsid w:val="00CB4D15"/>
    <w:rsid w:val="00CC471A"/>
    <w:rsid w:val="00CD3381"/>
    <w:rsid w:val="00CF6F67"/>
    <w:rsid w:val="00D176B8"/>
    <w:rsid w:val="00D20DDB"/>
    <w:rsid w:val="00D24781"/>
    <w:rsid w:val="00D829DF"/>
    <w:rsid w:val="00DA4E43"/>
    <w:rsid w:val="00DB655D"/>
    <w:rsid w:val="00DF5ADB"/>
    <w:rsid w:val="00E061AC"/>
    <w:rsid w:val="00E06695"/>
    <w:rsid w:val="00E440E3"/>
    <w:rsid w:val="00E56AF7"/>
    <w:rsid w:val="00E71B29"/>
    <w:rsid w:val="00E74DEE"/>
    <w:rsid w:val="00E9204A"/>
    <w:rsid w:val="00EA64EF"/>
    <w:rsid w:val="00EB5D74"/>
    <w:rsid w:val="00EC6E09"/>
    <w:rsid w:val="00F102E2"/>
    <w:rsid w:val="00F24836"/>
    <w:rsid w:val="00F42A8B"/>
    <w:rsid w:val="00F4389E"/>
    <w:rsid w:val="00F815A1"/>
    <w:rsid w:val="00F90370"/>
    <w:rsid w:val="00FB11B7"/>
    <w:rsid w:val="00FB5027"/>
    <w:rsid w:val="00FC693F"/>
    <w:rsid w:val="00FD1C80"/>
    <w:rsid w:val="00FD5234"/>
    <w:rsid w:val="00F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AD86F"/>
  <w14:defaultImageDpi w14:val="300"/>
  <w15:docId w15:val="{09113A01-894D-45D3-87BA-9E047C29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A7D10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1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13459"/>
    <w:rPr>
      <w:rFonts w:ascii="Segoe UI" w:hAnsi="Segoe UI" w:cs="Segoe UI"/>
      <w:sz w:val="18"/>
      <w:szCs w:val="18"/>
    </w:rPr>
  </w:style>
  <w:style w:type="character" w:styleId="affb">
    <w:name w:val="annotation reference"/>
    <w:basedOn w:val="a2"/>
    <w:uiPriority w:val="99"/>
    <w:semiHidden/>
    <w:unhideWhenUsed/>
    <w:rsid w:val="00617A90"/>
    <w:rPr>
      <w:sz w:val="16"/>
      <w:szCs w:val="16"/>
    </w:rPr>
  </w:style>
  <w:style w:type="paragraph" w:styleId="affc">
    <w:name w:val="annotation text"/>
    <w:basedOn w:val="a1"/>
    <w:link w:val="affd"/>
    <w:uiPriority w:val="99"/>
    <w:semiHidden/>
    <w:unhideWhenUsed/>
    <w:rsid w:val="00617A90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semiHidden/>
    <w:rsid w:val="00617A90"/>
    <w:rPr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17A90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17A90"/>
    <w:rPr>
      <w:b/>
      <w:bCs/>
      <w:sz w:val="20"/>
      <w:szCs w:val="20"/>
    </w:rPr>
  </w:style>
  <w:style w:type="character" w:customStyle="1" w:styleId="2c">
    <w:name w:val="Основной текст (2)_"/>
    <w:link w:val="2d"/>
    <w:uiPriority w:val="99"/>
    <w:locked/>
    <w:rsid w:val="00B07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B07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f0">
    <w:name w:val="FollowedHyperlink"/>
    <w:basedOn w:val="a2"/>
    <w:uiPriority w:val="99"/>
    <w:semiHidden/>
    <w:unhideWhenUsed/>
    <w:rsid w:val="005B7C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umaigra.com/" TargetMode="External"/><Relationship Id="rId159" Type="http://schemas.openxmlformats.org/officeDocument/2006/relationships/hyperlink" Target="https://teachermade.com/" TargetMode="External"/><Relationship Id="rId175" Type="http://schemas.openxmlformats.org/officeDocument/2006/relationships/hyperlink" Target="https://nearpod.com/" TargetMode="External"/><Relationship Id="rId170" Type="http://schemas.openxmlformats.org/officeDocument/2006/relationships/hyperlink" Target="https://teachermade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hyperlink" Target="https://quizizz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quizizz.com/" TargetMode="External"/><Relationship Id="rId165" Type="http://schemas.openxmlformats.org/officeDocument/2006/relationships/hyperlink" Target="https://www.umaigra.com/" TargetMode="External"/><Relationship Id="rId181" Type="http://schemas.openxmlformats.org/officeDocument/2006/relationships/hyperlink" Target="https://www.liveworksheets.com/" TargetMode="External"/><Relationship Id="rId186" Type="http://schemas.microsoft.com/office/2011/relationships/people" Target="people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openxmlformats.org/officeDocument/2006/relationships/hyperlink" Target="https://nearpod.com/" TargetMode="External"/><Relationship Id="rId155" Type="http://schemas.openxmlformats.org/officeDocument/2006/relationships/hyperlink" Target="https://worksheets.ru/" TargetMode="External"/><Relationship Id="rId171" Type="http://schemas.openxmlformats.org/officeDocument/2006/relationships/comments" Target="comments.xml"/><Relationship Id="rId176" Type="http://schemas.openxmlformats.org/officeDocument/2006/relationships/hyperlink" Target="https://www.plickers.com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nearpod.com/" TargetMode="External"/><Relationship Id="rId166" Type="http://schemas.openxmlformats.org/officeDocument/2006/relationships/hyperlink" Target="https://worksheets.ru/" TargetMode="External"/><Relationship Id="rId182" Type="http://schemas.openxmlformats.org/officeDocument/2006/relationships/hyperlink" Target="https://udoba.org/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49" Type="http://schemas.openxmlformats.org/officeDocument/2006/relationships/hyperlink" Target="https://teachermade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51" Type="http://schemas.openxmlformats.org/officeDocument/2006/relationships/hyperlink" Target="https://www.plickers.com/" TargetMode="External"/><Relationship Id="rId156" Type="http://schemas.openxmlformats.org/officeDocument/2006/relationships/hyperlink" Target="https://www.liveworksheets.com/" TargetMode="External"/><Relationship Id="rId177" Type="http://schemas.openxmlformats.org/officeDocument/2006/relationships/hyperlink" Target="https://genial.ly/" TargetMode="External"/><Relationship Id="rId172" Type="http://schemas.microsoft.com/office/2011/relationships/commentsExtended" Target="commentsExtended.xm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167" Type="http://schemas.openxmlformats.org/officeDocument/2006/relationships/hyperlink" Target="https://www.liveworksheets.com/" TargetMode="External"/><Relationship Id="rId188" Type="http://schemas.microsoft.com/office/2016/09/relationships/commentsIds" Target="commentsIds.xm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www.plickers.com/" TargetMode="External"/><Relationship Id="rId183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udoba.org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genial.ly/" TargetMode="External"/><Relationship Id="rId173" Type="http://schemas.openxmlformats.org/officeDocument/2006/relationships/hyperlink" Target="https://cdn.catalog.prosv.ru/attachment/01bd8a2d0cedeaced157943c2c8eaf9d46a82deb.pdf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168" Type="http://schemas.openxmlformats.org/officeDocument/2006/relationships/hyperlink" Target="https://udoba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hyperlink" Target="https://genial.ly/" TargetMode="External"/><Relationship Id="rId184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www.zipgrade.com/" TargetMode="External"/><Relationship Id="rId174" Type="http://schemas.openxmlformats.org/officeDocument/2006/relationships/hyperlink" Target="https://quizizz.com/" TargetMode="External"/><Relationship Id="rId179" Type="http://schemas.openxmlformats.org/officeDocument/2006/relationships/hyperlink" Target="https://www.umaigra.com/" TargetMode="External"/><Relationship Id="rId15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52" Type="http://schemas.openxmlformats.org/officeDocument/2006/relationships/hyperlink" Target="https://www.plickers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learningapps.org/" TargetMode="External"/><Relationship Id="rId18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80" Type="http://schemas.openxmlformats.org/officeDocument/2006/relationships/hyperlink" Target="https://worksheet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D2E42B-1BCC-4694-893A-AFCB6865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</Pages>
  <Words>12080</Words>
  <Characters>68856</Characters>
  <Application>Microsoft Office Word</Application>
  <DocSecurity>0</DocSecurity>
  <Lines>573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80775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37</cp:revision>
  <cp:lastPrinted>2022-08-12T09:05:00Z</cp:lastPrinted>
  <dcterms:created xsi:type="dcterms:W3CDTF">2013-12-23T23:15:00Z</dcterms:created>
  <dcterms:modified xsi:type="dcterms:W3CDTF">2022-09-06T18:30:00Z</dcterms:modified>
  <cp:category/>
</cp:coreProperties>
</file>